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297D69" w14:textId="1BFC8182" w:rsidR="00494606" w:rsidRPr="00D91C8F" w:rsidRDefault="007F5F67" w:rsidP="00D91C8F">
      <w:pPr>
        <w:pStyle w:val="Titulodocumento"/>
        <w:rPr>
          <w:sz w:val="40"/>
          <w:szCs w:val="40"/>
        </w:rPr>
      </w:pPr>
      <w:r w:rsidRPr="00D91C8F">
        <w:rPr>
          <w:sz w:val="40"/>
          <w:szCs w:val="40"/>
        </w:rPr>
        <w:t xml:space="preserve">Plantilla </w:t>
      </w:r>
      <w:r w:rsidR="00E60C44" w:rsidRPr="00D91C8F">
        <w:rPr>
          <w:sz w:val="40"/>
          <w:szCs w:val="40"/>
        </w:rPr>
        <w:t>-</w:t>
      </w:r>
      <w:r w:rsidRPr="00D91C8F">
        <w:rPr>
          <w:sz w:val="40"/>
          <w:szCs w:val="40"/>
        </w:rPr>
        <w:t xml:space="preserve"> Aprobación formal de release</w:t>
      </w:r>
    </w:p>
    <w:tbl>
      <w:tblPr>
        <w:tblStyle w:val="TableNormal"/>
        <w:tblW w:w="0" w:type="auto"/>
        <w:jc w:val="center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ook w:val="04A0" w:firstRow="1" w:lastRow="0" w:firstColumn="1" w:lastColumn="0" w:noHBand="0" w:noVBand="1"/>
      </w:tblPr>
      <w:tblGrid>
        <w:gridCol w:w="1560"/>
        <w:gridCol w:w="3118"/>
        <w:gridCol w:w="2126"/>
        <w:gridCol w:w="3420"/>
      </w:tblGrid>
      <w:tr w:rsidR="00494606" w:rsidRPr="00D91C8F" w14:paraId="086C7702" w14:textId="77777777" w:rsidTr="00D91C8F">
        <w:trPr>
          <w:jc w:val="center"/>
        </w:trPr>
        <w:tc>
          <w:tcPr>
            <w:tcW w:w="1560" w:type="dxa"/>
            <w:shd w:val="clear" w:color="auto" w:fill="E5004C"/>
            <w:vAlign w:val="center"/>
          </w:tcPr>
          <w:p w14:paraId="21BCDBC5" w14:textId="77777777" w:rsidR="00494606" w:rsidRPr="00D91C8F" w:rsidRDefault="007F5F67">
            <w:pPr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D91C8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Código</w:t>
            </w:r>
          </w:p>
        </w:tc>
        <w:tc>
          <w:tcPr>
            <w:tcW w:w="3118" w:type="dxa"/>
            <w:vAlign w:val="center"/>
          </w:tcPr>
          <w:p w14:paraId="6547D800" w14:textId="0AE39E3A" w:rsidR="00494606" w:rsidRPr="00D91C8F" w:rsidRDefault="007F5F67">
            <w:pPr>
              <w:rPr>
                <w:rFonts w:ascii="Arial" w:hAnsi="Arial" w:cs="Arial"/>
                <w:sz w:val="20"/>
                <w:szCs w:val="20"/>
              </w:rPr>
            </w:pPr>
            <w:r w:rsidRPr="00D91C8F">
              <w:rPr>
                <w:rFonts w:ascii="Arial" w:hAnsi="Arial" w:cs="Arial"/>
                <w:sz w:val="20"/>
                <w:szCs w:val="20"/>
              </w:rPr>
              <w:t>FT-SW-REL-004</w:t>
            </w:r>
            <w:r w:rsidR="00185F8A" w:rsidRPr="00D91C8F">
              <w:rPr>
                <w:rFonts w:ascii="Arial" w:hAnsi="Arial" w:cs="Arial"/>
                <w:sz w:val="20"/>
                <w:szCs w:val="20"/>
              </w:rPr>
              <w:t>-C12</w:t>
            </w:r>
          </w:p>
        </w:tc>
        <w:tc>
          <w:tcPr>
            <w:tcW w:w="2126" w:type="dxa"/>
            <w:shd w:val="clear" w:color="auto" w:fill="E5004C"/>
            <w:vAlign w:val="center"/>
          </w:tcPr>
          <w:p w14:paraId="10366420" w14:textId="77777777" w:rsidR="00494606" w:rsidRPr="00D91C8F" w:rsidRDefault="007F5F67">
            <w:pPr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D91C8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Versión</w:t>
            </w:r>
          </w:p>
        </w:tc>
        <w:tc>
          <w:tcPr>
            <w:tcW w:w="3420" w:type="dxa"/>
            <w:vAlign w:val="center"/>
          </w:tcPr>
          <w:p w14:paraId="11ABD73A" w14:textId="5D7C8BEB" w:rsidR="00494606" w:rsidRPr="00D91C8F" w:rsidRDefault="008965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1.0.0</w:t>
            </w:r>
          </w:p>
        </w:tc>
      </w:tr>
      <w:tr w:rsidR="00494606" w:rsidRPr="00D91C8F" w14:paraId="57170E5B" w14:textId="77777777" w:rsidTr="00D91C8F">
        <w:trPr>
          <w:jc w:val="center"/>
        </w:trPr>
        <w:tc>
          <w:tcPr>
            <w:tcW w:w="1560" w:type="dxa"/>
            <w:shd w:val="clear" w:color="auto" w:fill="E5004C"/>
            <w:vAlign w:val="center"/>
          </w:tcPr>
          <w:p w14:paraId="441E3E46" w14:textId="77777777" w:rsidR="00494606" w:rsidRPr="00D91C8F" w:rsidRDefault="007F5F67">
            <w:pPr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D91C8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Estado</w:t>
            </w:r>
          </w:p>
        </w:tc>
        <w:tc>
          <w:tcPr>
            <w:tcW w:w="3118" w:type="dxa"/>
            <w:vAlign w:val="center"/>
          </w:tcPr>
          <w:p w14:paraId="5747E642" w14:textId="0D5E2448" w:rsidR="00494606" w:rsidRPr="00D91C8F" w:rsidRDefault="00F760A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Aprobado</w:t>
            </w:r>
          </w:p>
        </w:tc>
        <w:tc>
          <w:tcPr>
            <w:tcW w:w="2126" w:type="dxa"/>
            <w:shd w:val="clear" w:color="auto" w:fill="E5004C"/>
            <w:vAlign w:val="center"/>
          </w:tcPr>
          <w:p w14:paraId="7C596237" w14:textId="77777777" w:rsidR="00494606" w:rsidRPr="00D91C8F" w:rsidRDefault="007F5F67">
            <w:pPr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D91C8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Proyecto</w:t>
            </w:r>
          </w:p>
        </w:tc>
        <w:tc>
          <w:tcPr>
            <w:tcW w:w="3420" w:type="dxa"/>
            <w:vAlign w:val="center"/>
          </w:tcPr>
          <w:p w14:paraId="0C19DBEF" w14:textId="77777777" w:rsidR="00494606" w:rsidRPr="00D91C8F" w:rsidRDefault="007F5F67">
            <w:pPr>
              <w:rPr>
                <w:rFonts w:ascii="Arial" w:hAnsi="Arial" w:cs="Arial"/>
                <w:sz w:val="20"/>
                <w:szCs w:val="20"/>
              </w:rPr>
            </w:pPr>
            <w:r w:rsidRPr="00D91C8F">
              <w:rPr>
                <w:rFonts w:ascii="Arial" w:hAnsi="Arial" w:cs="Arial"/>
                <w:sz w:val="20"/>
                <w:szCs w:val="20"/>
              </w:rPr>
              <w:t>ADAS</w:t>
            </w:r>
          </w:p>
        </w:tc>
      </w:tr>
      <w:tr w:rsidR="00494606" w:rsidRPr="00D91C8F" w14:paraId="70DE1F76" w14:textId="77777777" w:rsidTr="00D91C8F">
        <w:trPr>
          <w:jc w:val="center"/>
        </w:trPr>
        <w:tc>
          <w:tcPr>
            <w:tcW w:w="1560" w:type="dxa"/>
            <w:shd w:val="clear" w:color="auto" w:fill="E5004C"/>
            <w:vAlign w:val="center"/>
          </w:tcPr>
          <w:p w14:paraId="2A8E8B2E" w14:textId="77777777" w:rsidR="00494606" w:rsidRPr="00D91C8F" w:rsidRDefault="007F5F67">
            <w:pPr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D91C8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Fecha</w:t>
            </w:r>
          </w:p>
        </w:tc>
        <w:tc>
          <w:tcPr>
            <w:tcW w:w="3118" w:type="dxa"/>
            <w:vAlign w:val="center"/>
          </w:tcPr>
          <w:p w14:paraId="397E408C" w14:textId="058B98E8" w:rsidR="00494606" w:rsidRPr="00D91C8F" w:rsidRDefault="06B816F2">
            <w:pPr>
              <w:rPr>
                <w:rFonts w:ascii="Arial" w:hAnsi="Arial" w:cs="Arial"/>
                <w:sz w:val="20"/>
                <w:szCs w:val="20"/>
              </w:rPr>
            </w:pPr>
            <w:r w:rsidRPr="00D91C8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839B0" w:rsidRPr="00D91C8F">
              <w:rPr>
                <w:rFonts w:ascii="Arial" w:hAnsi="Arial" w:cs="Arial"/>
                <w:sz w:val="20"/>
                <w:szCs w:val="20"/>
              </w:rPr>
              <w:t>30</w:t>
            </w:r>
            <w:r w:rsidRPr="00D91C8F">
              <w:rPr>
                <w:rFonts w:ascii="Arial" w:hAnsi="Arial" w:cs="Arial"/>
                <w:sz w:val="20"/>
                <w:szCs w:val="20"/>
              </w:rPr>
              <w:t>/</w:t>
            </w:r>
            <w:r w:rsidR="00C839B0" w:rsidRPr="00D91C8F">
              <w:rPr>
                <w:rFonts w:ascii="Arial" w:hAnsi="Arial" w:cs="Arial"/>
                <w:sz w:val="20"/>
                <w:szCs w:val="20"/>
              </w:rPr>
              <w:t>04</w:t>
            </w:r>
            <w:r w:rsidRPr="00D91C8F">
              <w:rPr>
                <w:rFonts w:ascii="Arial" w:hAnsi="Arial" w:cs="Arial"/>
                <w:sz w:val="20"/>
                <w:szCs w:val="20"/>
              </w:rPr>
              <w:t>/</w:t>
            </w:r>
            <w:r w:rsidR="00C839B0" w:rsidRPr="00D91C8F">
              <w:rPr>
                <w:rFonts w:ascii="Arial" w:hAnsi="Arial" w:cs="Arial"/>
                <w:sz w:val="20"/>
                <w:szCs w:val="20"/>
              </w:rPr>
              <w:t>2026</w:t>
            </w:r>
            <w:r w:rsidRPr="00D91C8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shd w:val="clear" w:color="auto" w:fill="E5004C"/>
            <w:vAlign w:val="center"/>
          </w:tcPr>
          <w:p w14:paraId="3B7F16B9" w14:textId="77777777" w:rsidR="00494606" w:rsidRPr="00D91C8F" w:rsidRDefault="007F5F67">
            <w:pPr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D91C8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Release / Baseline</w:t>
            </w:r>
          </w:p>
        </w:tc>
        <w:tc>
          <w:tcPr>
            <w:tcW w:w="3420" w:type="dxa"/>
            <w:vAlign w:val="center"/>
          </w:tcPr>
          <w:p w14:paraId="15978536" w14:textId="4BA5E8D7" w:rsidR="00494606" w:rsidRPr="00D91C8F" w:rsidRDefault="7284D2D6">
            <w:pPr>
              <w:rPr>
                <w:rFonts w:ascii="Arial" w:hAnsi="Arial" w:cs="Arial"/>
                <w:sz w:val="20"/>
                <w:szCs w:val="20"/>
              </w:rPr>
            </w:pPr>
            <w:r w:rsidRPr="00D91C8F">
              <w:rPr>
                <w:rFonts w:ascii="Arial" w:hAnsi="Arial" w:cs="Arial"/>
                <w:sz w:val="20"/>
                <w:szCs w:val="20"/>
              </w:rPr>
              <w:t>1.0.0</w:t>
            </w:r>
          </w:p>
        </w:tc>
      </w:tr>
    </w:tbl>
    <w:p w14:paraId="1469F093" w14:textId="77777777" w:rsidR="00494606" w:rsidRPr="00D91C8F" w:rsidRDefault="00494606">
      <w:pPr>
        <w:rPr>
          <w:rFonts w:ascii="Arial" w:hAnsi="Arial" w:cs="Arial"/>
          <w:sz w:val="20"/>
          <w:szCs w:val="20"/>
        </w:rPr>
      </w:pPr>
    </w:p>
    <w:p w14:paraId="3F3EF0DF" w14:textId="77777777" w:rsidR="00494606" w:rsidRPr="00D91C8F" w:rsidRDefault="007F5F67">
      <w:pPr>
        <w:rPr>
          <w:rFonts w:ascii="Arial" w:hAnsi="Arial" w:cs="Arial"/>
          <w:sz w:val="20"/>
          <w:szCs w:val="20"/>
        </w:rPr>
      </w:pPr>
      <w:r w:rsidRPr="00D91C8F">
        <w:rPr>
          <w:rFonts w:ascii="Arial" w:hAnsi="Arial" w:cs="Arial"/>
          <w:sz w:val="20"/>
          <w:szCs w:val="20"/>
        </w:rPr>
        <w:t>Uso: registrar de forma breve la aprobación formal de salida de una release, confirmando el cumplimiento de los criterios mínimos definidos en el SDP.</w:t>
      </w:r>
    </w:p>
    <w:p w14:paraId="6CAB8110" w14:textId="3E9BB578" w:rsidR="00494606" w:rsidRPr="00D91C8F" w:rsidRDefault="007F5F67" w:rsidP="00D95216">
      <w:pPr>
        <w:pStyle w:val="Ttulo1"/>
        <w:numPr>
          <w:ilvl w:val="0"/>
          <w:numId w:val="2"/>
        </w:numPr>
        <w:spacing w:before="120" w:after="60"/>
        <w:rPr>
          <w:rFonts w:ascii="Arial" w:hAnsi="Arial" w:cs="Arial"/>
          <w:sz w:val="40"/>
          <w:szCs w:val="40"/>
        </w:rPr>
      </w:pPr>
      <w:r w:rsidRPr="00D91C8F">
        <w:rPr>
          <w:rFonts w:ascii="Arial" w:hAnsi="Arial" w:cs="Arial"/>
          <w:sz w:val="40"/>
          <w:szCs w:val="40"/>
        </w:rPr>
        <w:t>Identificación de la release</w:t>
      </w:r>
    </w:p>
    <w:tbl>
      <w:tblPr>
        <w:tblStyle w:val="TableNormal"/>
        <w:tblW w:w="0" w:type="auto"/>
        <w:jc w:val="center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ook w:val="04A0" w:firstRow="1" w:lastRow="0" w:firstColumn="1" w:lastColumn="0" w:noHBand="0" w:noVBand="1"/>
      </w:tblPr>
      <w:tblGrid>
        <w:gridCol w:w="5112"/>
        <w:gridCol w:w="5112"/>
      </w:tblGrid>
      <w:tr w:rsidR="00494606" w:rsidRPr="00D91C8F" w14:paraId="0A18C4C8" w14:textId="77777777" w:rsidTr="00D91C8F">
        <w:trPr>
          <w:jc w:val="center"/>
        </w:trPr>
        <w:tc>
          <w:tcPr>
            <w:tcW w:w="5112" w:type="dxa"/>
            <w:shd w:val="clear" w:color="auto" w:fill="E5004C"/>
            <w:vAlign w:val="center"/>
          </w:tcPr>
          <w:p w14:paraId="0A832BCA" w14:textId="77777777" w:rsidR="00494606" w:rsidRPr="00D91C8F" w:rsidRDefault="007F5F67">
            <w:pPr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D91C8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Release</w:t>
            </w:r>
          </w:p>
        </w:tc>
        <w:tc>
          <w:tcPr>
            <w:tcW w:w="5112" w:type="dxa"/>
            <w:vAlign w:val="center"/>
          </w:tcPr>
          <w:p w14:paraId="6533AA4A" w14:textId="5F2BEC4A" w:rsidR="00494606" w:rsidRPr="00D91C8F" w:rsidRDefault="007F5F67">
            <w:pPr>
              <w:rPr>
                <w:rFonts w:ascii="Arial" w:hAnsi="Arial" w:cs="Arial"/>
                <w:sz w:val="20"/>
                <w:szCs w:val="20"/>
              </w:rPr>
            </w:pPr>
            <w:r w:rsidRPr="00D91C8F">
              <w:rPr>
                <w:rFonts w:ascii="Arial" w:hAnsi="Arial" w:cs="Arial"/>
                <w:sz w:val="20"/>
                <w:szCs w:val="20"/>
              </w:rPr>
              <w:t>REL-ADAS-</w:t>
            </w:r>
            <w:r w:rsidR="0095436E" w:rsidRPr="00D91C8F">
              <w:rPr>
                <w:rFonts w:ascii="Arial" w:hAnsi="Arial" w:cs="Arial"/>
                <w:sz w:val="20"/>
                <w:szCs w:val="20"/>
              </w:rPr>
              <w:t>1.0.0</w:t>
            </w:r>
          </w:p>
        </w:tc>
      </w:tr>
      <w:tr w:rsidR="00494606" w:rsidRPr="00D91C8F" w14:paraId="699BC23A" w14:textId="77777777" w:rsidTr="00D91C8F">
        <w:trPr>
          <w:jc w:val="center"/>
        </w:trPr>
        <w:tc>
          <w:tcPr>
            <w:tcW w:w="5112" w:type="dxa"/>
            <w:shd w:val="clear" w:color="auto" w:fill="E5004C"/>
            <w:vAlign w:val="center"/>
          </w:tcPr>
          <w:p w14:paraId="7341F5B5" w14:textId="77777777" w:rsidR="00494606" w:rsidRPr="00D91C8F" w:rsidRDefault="007F5F67">
            <w:pPr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D91C8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Versión SemVer</w:t>
            </w:r>
          </w:p>
        </w:tc>
        <w:tc>
          <w:tcPr>
            <w:tcW w:w="5112" w:type="dxa"/>
            <w:vAlign w:val="center"/>
          </w:tcPr>
          <w:p w14:paraId="447C24C7" w14:textId="44945D47" w:rsidR="00494606" w:rsidRPr="00D91C8F" w:rsidRDefault="003C0CB7">
            <w:pPr>
              <w:rPr>
                <w:rFonts w:ascii="Arial" w:hAnsi="Arial" w:cs="Arial"/>
                <w:sz w:val="20"/>
                <w:szCs w:val="20"/>
              </w:rPr>
            </w:pPr>
            <w:r w:rsidRPr="00D91C8F">
              <w:rPr>
                <w:rFonts w:ascii="Arial" w:hAnsi="Arial" w:cs="Arial"/>
                <w:sz w:val="20"/>
                <w:szCs w:val="20"/>
              </w:rPr>
              <w:t>1.0.0</w:t>
            </w:r>
          </w:p>
        </w:tc>
      </w:tr>
      <w:tr w:rsidR="00494606" w:rsidRPr="00D91C8F" w14:paraId="64B151F1" w14:textId="77777777" w:rsidTr="00D91C8F">
        <w:trPr>
          <w:jc w:val="center"/>
        </w:trPr>
        <w:tc>
          <w:tcPr>
            <w:tcW w:w="5112" w:type="dxa"/>
            <w:shd w:val="clear" w:color="auto" w:fill="E5004C"/>
            <w:vAlign w:val="center"/>
          </w:tcPr>
          <w:p w14:paraId="17772668" w14:textId="77777777" w:rsidR="00494606" w:rsidRPr="00D91C8F" w:rsidRDefault="007F5F67">
            <w:pPr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D91C8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Estado de madurez</w:t>
            </w:r>
          </w:p>
        </w:tc>
        <w:tc>
          <w:tcPr>
            <w:tcW w:w="5112" w:type="dxa"/>
            <w:vAlign w:val="center"/>
          </w:tcPr>
          <w:p w14:paraId="51091682" w14:textId="50F4B754" w:rsidR="00494606" w:rsidRPr="00D91C8F" w:rsidRDefault="00B37B04" w:rsidP="04B3021B">
            <w:pPr>
              <w:rPr>
                <w:rFonts w:ascii="Arial" w:hAnsi="Arial" w:cs="Arial"/>
                <w:sz w:val="20"/>
                <w:szCs w:val="20"/>
              </w:rPr>
            </w:pPr>
            <w:r w:rsidRPr="00D91C8F">
              <w:rPr>
                <w:rFonts w:ascii="Arial" w:hAnsi="Arial" w:cs="Arial"/>
                <w:sz w:val="20"/>
                <w:szCs w:val="20"/>
              </w:rPr>
              <w:t>Gold</w:t>
            </w:r>
          </w:p>
        </w:tc>
      </w:tr>
      <w:tr w:rsidR="00494606" w:rsidRPr="00D91C8F" w14:paraId="68136FE4" w14:textId="77777777" w:rsidTr="00D91C8F">
        <w:trPr>
          <w:jc w:val="center"/>
        </w:trPr>
        <w:tc>
          <w:tcPr>
            <w:tcW w:w="5112" w:type="dxa"/>
            <w:shd w:val="clear" w:color="auto" w:fill="E5004C"/>
            <w:vAlign w:val="center"/>
          </w:tcPr>
          <w:p w14:paraId="01A166CB" w14:textId="77777777" w:rsidR="00494606" w:rsidRPr="00D91C8F" w:rsidRDefault="007F5F67">
            <w:pPr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D91C8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Ámbito de liberación</w:t>
            </w:r>
          </w:p>
        </w:tc>
        <w:tc>
          <w:tcPr>
            <w:tcW w:w="5112" w:type="dxa"/>
            <w:vAlign w:val="center"/>
          </w:tcPr>
          <w:p w14:paraId="27F11DDD" w14:textId="38BB1EC2" w:rsidR="00494606" w:rsidRPr="00D91C8F" w:rsidRDefault="007F5F67">
            <w:pPr>
              <w:rPr>
                <w:rFonts w:ascii="Arial" w:hAnsi="Arial" w:cs="Arial"/>
                <w:sz w:val="20"/>
                <w:szCs w:val="20"/>
              </w:rPr>
            </w:pPr>
            <w:r w:rsidRPr="00D91C8F">
              <w:rPr>
                <w:rFonts w:ascii="Arial" w:hAnsi="Arial" w:cs="Arial"/>
                <w:sz w:val="20"/>
                <w:szCs w:val="20"/>
              </w:rPr>
              <w:t xml:space="preserve">Backend / Frontend </w:t>
            </w:r>
          </w:p>
        </w:tc>
      </w:tr>
    </w:tbl>
    <w:p w14:paraId="4CB8638B" w14:textId="77777777" w:rsidR="00494606" w:rsidRPr="00D91C8F" w:rsidRDefault="00494606">
      <w:pPr>
        <w:rPr>
          <w:rFonts w:ascii="Arial" w:hAnsi="Arial" w:cs="Arial"/>
          <w:sz w:val="20"/>
          <w:szCs w:val="20"/>
        </w:rPr>
      </w:pPr>
    </w:p>
    <w:p w14:paraId="58CFA842" w14:textId="4A40FDAE" w:rsidR="00494606" w:rsidRPr="00D91C8F" w:rsidRDefault="007F5F67" w:rsidP="00D95216">
      <w:pPr>
        <w:pStyle w:val="Ttulo1"/>
        <w:numPr>
          <w:ilvl w:val="0"/>
          <w:numId w:val="2"/>
        </w:numPr>
        <w:spacing w:before="120" w:after="60"/>
        <w:rPr>
          <w:rFonts w:ascii="Arial" w:hAnsi="Arial" w:cs="Arial"/>
          <w:sz w:val="40"/>
          <w:szCs w:val="40"/>
        </w:rPr>
      </w:pPr>
      <w:r w:rsidRPr="00D91C8F">
        <w:rPr>
          <w:rFonts w:ascii="Arial" w:hAnsi="Arial" w:cs="Arial"/>
          <w:sz w:val="40"/>
          <w:szCs w:val="40"/>
        </w:rPr>
        <w:t>Confirmación de criterios de salida</w:t>
      </w:r>
    </w:p>
    <w:tbl>
      <w:tblPr>
        <w:tblStyle w:val="TableNormal"/>
        <w:tblW w:w="0" w:type="auto"/>
        <w:jc w:val="center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ook w:val="04A0" w:firstRow="1" w:lastRow="0" w:firstColumn="1" w:lastColumn="0" w:noHBand="0" w:noVBand="1"/>
      </w:tblPr>
      <w:tblGrid>
        <w:gridCol w:w="3408"/>
        <w:gridCol w:w="3408"/>
        <w:gridCol w:w="3408"/>
      </w:tblGrid>
      <w:tr w:rsidR="00494606" w:rsidRPr="00D91C8F" w14:paraId="15A0B34D" w14:textId="77777777" w:rsidTr="00D91C8F">
        <w:trPr>
          <w:jc w:val="center"/>
        </w:trPr>
        <w:tc>
          <w:tcPr>
            <w:tcW w:w="3408" w:type="dxa"/>
            <w:shd w:val="clear" w:color="auto" w:fill="E5004C"/>
          </w:tcPr>
          <w:p w14:paraId="3176C0DF" w14:textId="77777777" w:rsidR="00494606" w:rsidRPr="00D91C8F" w:rsidRDefault="007F5F67">
            <w:pPr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D91C8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Criterio</w:t>
            </w:r>
          </w:p>
        </w:tc>
        <w:tc>
          <w:tcPr>
            <w:tcW w:w="3408" w:type="dxa"/>
            <w:shd w:val="clear" w:color="auto" w:fill="E5004C"/>
          </w:tcPr>
          <w:p w14:paraId="33D1FD22" w14:textId="77777777" w:rsidR="00494606" w:rsidRPr="00D91C8F" w:rsidRDefault="007F5F67">
            <w:pPr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D91C8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Estado</w:t>
            </w:r>
          </w:p>
        </w:tc>
        <w:tc>
          <w:tcPr>
            <w:tcW w:w="3408" w:type="dxa"/>
            <w:shd w:val="clear" w:color="auto" w:fill="E5004C"/>
          </w:tcPr>
          <w:p w14:paraId="19E8DE31" w14:textId="2A07C72A" w:rsidR="00494606" w:rsidRPr="00D91C8F" w:rsidRDefault="3B017422" w:rsidP="2D057D7F">
            <w:pPr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D91C8F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Código</w:t>
            </w:r>
          </w:p>
        </w:tc>
      </w:tr>
      <w:tr w:rsidR="00F760AF" w:rsidRPr="00D91C8F" w14:paraId="172F51A1" w14:textId="77777777" w:rsidTr="001A44FD">
        <w:trPr>
          <w:jc w:val="center"/>
        </w:trPr>
        <w:tc>
          <w:tcPr>
            <w:tcW w:w="3408" w:type="dxa"/>
          </w:tcPr>
          <w:p w14:paraId="510B5EF9" w14:textId="77777777" w:rsidR="00F760AF" w:rsidRPr="00D91C8F" w:rsidRDefault="00F760AF" w:rsidP="00F760AF">
            <w:pPr>
              <w:rPr>
                <w:rFonts w:ascii="Arial" w:hAnsi="Arial" w:cs="Arial"/>
                <w:sz w:val="20"/>
                <w:szCs w:val="20"/>
              </w:rPr>
            </w:pPr>
            <w:r w:rsidRPr="00D91C8F">
              <w:rPr>
                <w:rFonts w:ascii="Arial" w:hAnsi="Arial" w:cs="Arial"/>
                <w:sz w:val="20"/>
                <w:szCs w:val="20"/>
              </w:rPr>
              <w:t>Verificación completada</w:t>
            </w:r>
          </w:p>
        </w:tc>
        <w:tc>
          <w:tcPr>
            <w:tcW w:w="3408" w:type="dxa"/>
          </w:tcPr>
          <w:p w14:paraId="3C4753AB" w14:textId="457113BC" w:rsidR="00F760AF" w:rsidRPr="00D91C8F" w:rsidRDefault="00F760AF" w:rsidP="00F760AF">
            <w:pPr>
              <w:rPr>
                <w:rFonts w:ascii="Arial" w:hAnsi="Arial" w:cs="Arial"/>
                <w:sz w:val="20"/>
                <w:szCs w:val="20"/>
              </w:rPr>
            </w:pPr>
            <w:r w:rsidRPr="00D91C8F">
              <w:rPr>
                <w:rFonts w:ascii="Arial" w:hAnsi="Arial" w:cs="Arial"/>
                <w:sz w:val="20"/>
                <w:szCs w:val="20"/>
              </w:rPr>
              <w:t xml:space="preserve">Sí </w:t>
            </w:r>
          </w:p>
        </w:tc>
        <w:tc>
          <w:tcPr>
            <w:tcW w:w="3408" w:type="dxa"/>
            <w:vAlign w:val="center"/>
          </w:tcPr>
          <w:p w14:paraId="17619F77" w14:textId="3CFB2ACA" w:rsidR="00F760AF" w:rsidRPr="00D91C8F" w:rsidRDefault="00F760AF" w:rsidP="00F760AF">
            <w:pPr>
              <w:rPr>
                <w:rFonts w:ascii="Arial" w:hAnsi="Arial" w:cs="Arial"/>
                <w:sz w:val="20"/>
                <w:szCs w:val="20"/>
              </w:rPr>
            </w:pPr>
            <w:r w:rsidRPr="001A44FD">
              <w:rPr>
                <w:rFonts w:ascii="Arial" w:hAnsi="Arial" w:cs="Arial"/>
                <w:sz w:val="20"/>
                <w:szCs w:val="20"/>
              </w:rPr>
              <w:t>FT-SW-VER-001-C10</w:t>
            </w:r>
            <w:r w:rsidRPr="001A44FD">
              <w:rPr>
                <w:rFonts w:ascii="Arial" w:hAnsi="Arial" w:cs="Arial"/>
                <w:sz w:val="20"/>
                <w:szCs w:val="20"/>
              </w:rPr>
              <w:t xml:space="preserve"> ver </w:t>
            </w:r>
            <w:r w:rsidRPr="001A44FD">
              <w:rPr>
                <w:rFonts w:ascii="Arial" w:hAnsi="Arial" w:cs="Arial"/>
                <w:sz w:val="20"/>
                <w:szCs w:val="20"/>
              </w:rPr>
              <w:t>1.0.1</w:t>
            </w:r>
          </w:p>
        </w:tc>
      </w:tr>
      <w:tr w:rsidR="00F760AF" w:rsidRPr="00D91C8F" w14:paraId="6A29669E" w14:textId="77777777" w:rsidTr="2D057D7F">
        <w:trPr>
          <w:jc w:val="center"/>
        </w:trPr>
        <w:tc>
          <w:tcPr>
            <w:tcW w:w="3408" w:type="dxa"/>
          </w:tcPr>
          <w:p w14:paraId="0D5B4636" w14:textId="77777777" w:rsidR="00F760AF" w:rsidRPr="00D91C8F" w:rsidRDefault="00F760AF" w:rsidP="00F760AF">
            <w:pPr>
              <w:rPr>
                <w:rFonts w:ascii="Arial" w:hAnsi="Arial" w:cs="Arial"/>
                <w:sz w:val="20"/>
                <w:szCs w:val="20"/>
              </w:rPr>
            </w:pPr>
            <w:r w:rsidRPr="00D91C8F">
              <w:rPr>
                <w:rFonts w:ascii="Arial" w:hAnsi="Arial" w:cs="Arial"/>
                <w:sz w:val="20"/>
                <w:szCs w:val="20"/>
              </w:rPr>
              <w:t>Baseline de requisitos cerrada</w:t>
            </w:r>
          </w:p>
        </w:tc>
        <w:tc>
          <w:tcPr>
            <w:tcW w:w="3408" w:type="dxa"/>
          </w:tcPr>
          <w:p w14:paraId="01A14C5B" w14:textId="1E0EF142" w:rsidR="00F760AF" w:rsidRPr="00D91C8F" w:rsidRDefault="00F760AF" w:rsidP="00F760AF">
            <w:pPr>
              <w:rPr>
                <w:rFonts w:ascii="Arial" w:hAnsi="Arial" w:cs="Arial"/>
                <w:sz w:val="20"/>
                <w:szCs w:val="20"/>
              </w:rPr>
            </w:pPr>
            <w:r w:rsidRPr="00D91C8F">
              <w:rPr>
                <w:rFonts w:ascii="Arial" w:hAnsi="Arial" w:cs="Arial"/>
                <w:sz w:val="20"/>
                <w:szCs w:val="20"/>
              </w:rPr>
              <w:t xml:space="preserve">Sí </w:t>
            </w:r>
          </w:p>
        </w:tc>
        <w:tc>
          <w:tcPr>
            <w:tcW w:w="3408" w:type="dxa"/>
          </w:tcPr>
          <w:p w14:paraId="23FADE28" w14:textId="29796031" w:rsidR="00F760AF" w:rsidRPr="00D91C8F" w:rsidRDefault="00F760AF" w:rsidP="00F760AF">
            <w:pPr>
              <w:rPr>
                <w:rFonts w:ascii="Arial" w:hAnsi="Arial" w:cs="Arial"/>
                <w:sz w:val="20"/>
                <w:szCs w:val="20"/>
              </w:rPr>
            </w:pPr>
            <w:r w:rsidRPr="00F760AF">
              <w:rPr>
                <w:rFonts w:ascii="Arial" w:hAnsi="Arial" w:cs="Arial"/>
                <w:sz w:val="20"/>
                <w:szCs w:val="20"/>
              </w:rPr>
              <w:t>FT-SW-001-C6</w:t>
            </w:r>
            <w:r>
              <w:rPr>
                <w:rFonts w:ascii="Arial" w:hAnsi="Arial" w:cs="Arial"/>
                <w:sz w:val="20"/>
                <w:szCs w:val="20"/>
              </w:rPr>
              <w:t xml:space="preserve"> ver 1.0.0</w:t>
            </w:r>
          </w:p>
        </w:tc>
      </w:tr>
      <w:tr w:rsidR="00F760AF" w:rsidRPr="00D91C8F" w14:paraId="1DA74F6F" w14:textId="77777777" w:rsidTr="2D057D7F">
        <w:trPr>
          <w:jc w:val="center"/>
        </w:trPr>
        <w:tc>
          <w:tcPr>
            <w:tcW w:w="3408" w:type="dxa"/>
          </w:tcPr>
          <w:p w14:paraId="5152A8AE" w14:textId="77777777" w:rsidR="00F760AF" w:rsidRPr="00D91C8F" w:rsidRDefault="00F760AF" w:rsidP="00F760AF">
            <w:pPr>
              <w:rPr>
                <w:rFonts w:ascii="Arial" w:hAnsi="Arial" w:cs="Arial"/>
                <w:sz w:val="20"/>
                <w:szCs w:val="20"/>
              </w:rPr>
            </w:pPr>
            <w:r w:rsidRPr="00D91C8F">
              <w:rPr>
                <w:rFonts w:ascii="Arial" w:hAnsi="Arial" w:cs="Arial"/>
                <w:sz w:val="20"/>
                <w:szCs w:val="20"/>
              </w:rPr>
              <w:t>RMF / riesgos actualizados</w:t>
            </w:r>
          </w:p>
        </w:tc>
        <w:tc>
          <w:tcPr>
            <w:tcW w:w="3408" w:type="dxa"/>
          </w:tcPr>
          <w:p w14:paraId="6B1E054F" w14:textId="3E4A4246" w:rsidR="00F760AF" w:rsidRPr="00D91C8F" w:rsidRDefault="00F760AF" w:rsidP="00F760AF">
            <w:pPr>
              <w:rPr>
                <w:rFonts w:ascii="Arial" w:hAnsi="Arial" w:cs="Arial"/>
                <w:sz w:val="20"/>
                <w:szCs w:val="20"/>
              </w:rPr>
            </w:pPr>
            <w:r w:rsidRPr="00D91C8F">
              <w:rPr>
                <w:rFonts w:ascii="Arial" w:hAnsi="Arial" w:cs="Arial"/>
                <w:sz w:val="20"/>
                <w:szCs w:val="20"/>
              </w:rPr>
              <w:t xml:space="preserve">Sí </w:t>
            </w:r>
          </w:p>
        </w:tc>
        <w:tc>
          <w:tcPr>
            <w:tcW w:w="3408" w:type="dxa"/>
          </w:tcPr>
          <w:p w14:paraId="79BE8954" w14:textId="5C2F7AF2" w:rsidR="00F760AF" w:rsidRPr="00D91C8F" w:rsidRDefault="00F760AF" w:rsidP="00F760AF">
            <w:pPr>
              <w:rPr>
                <w:rFonts w:ascii="Arial" w:hAnsi="Arial" w:cs="Arial"/>
                <w:sz w:val="20"/>
                <w:szCs w:val="20"/>
              </w:rPr>
            </w:pPr>
            <w:r w:rsidRPr="001A44FD">
              <w:rPr>
                <w:rFonts w:ascii="Arial" w:hAnsi="Arial" w:cs="Arial"/>
                <w:sz w:val="20"/>
                <w:szCs w:val="20"/>
              </w:rPr>
              <w:t>RMF - SW – AD-C14</w:t>
            </w:r>
            <w:r w:rsidRPr="001A44FD">
              <w:rPr>
                <w:rFonts w:ascii="Arial" w:hAnsi="Arial" w:cs="Arial"/>
                <w:sz w:val="20"/>
                <w:szCs w:val="20"/>
              </w:rPr>
              <w:t xml:space="preserve"> ver 101</w:t>
            </w:r>
          </w:p>
        </w:tc>
      </w:tr>
      <w:tr w:rsidR="00F760AF" w:rsidRPr="00D91C8F" w14:paraId="031F8F9C" w14:textId="77777777" w:rsidTr="2D057D7F">
        <w:trPr>
          <w:jc w:val="center"/>
        </w:trPr>
        <w:tc>
          <w:tcPr>
            <w:tcW w:w="3408" w:type="dxa"/>
          </w:tcPr>
          <w:p w14:paraId="369F08CD" w14:textId="77777777" w:rsidR="00F760AF" w:rsidRPr="00D91C8F" w:rsidRDefault="00F760AF" w:rsidP="00F760AF">
            <w:pPr>
              <w:rPr>
                <w:rFonts w:ascii="Arial" w:hAnsi="Arial" w:cs="Arial"/>
                <w:sz w:val="20"/>
                <w:szCs w:val="20"/>
              </w:rPr>
            </w:pPr>
            <w:r w:rsidRPr="00D91C8F">
              <w:rPr>
                <w:rFonts w:ascii="Arial" w:hAnsi="Arial" w:cs="Arial"/>
                <w:sz w:val="20"/>
                <w:szCs w:val="20"/>
              </w:rPr>
              <w:t>SBOM / ciberseguridad revisada</w:t>
            </w:r>
          </w:p>
        </w:tc>
        <w:tc>
          <w:tcPr>
            <w:tcW w:w="3408" w:type="dxa"/>
          </w:tcPr>
          <w:p w14:paraId="0E217226" w14:textId="41DD5457" w:rsidR="00F760AF" w:rsidRPr="00D91C8F" w:rsidRDefault="00F760AF" w:rsidP="00F760AF">
            <w:pPr>
              <w:rPr>
                <w:rFonts w:ascii="Arial" w:hAnsi="Arial" w:cs="Arial"/>
                <w:sz w:val="20"/>
                <w:szCs w:val="20"/>
              </w:rPr>
            </w:pPr>
            <w:r w:rsidRPr="00D91C8F">
              <w:rPr>
                <w:rFonts w:ascii="Arial" w:hAnsi="Arial" w:cs="Arial"/>
                <w:sz w:val="20"/>
                <w:szCs w:val="20"/>
              </w:rPr>
              <w:t xml:space="preserve">Sí </w:t>
            </w:r>
          </w:p>
        </w:tc>
        <w:tc>
          <w:tcPr>
            <w:tcW w:w="3408" w:type="dxa"/>
          </w:tcPr>
          <w:p w14:paraId="3424CED5" w14:textId="4E952213" w:rsidR="00F760AF" w:rsidRPr="00D91C8F" w:rsidRDefault="00F760AF" w:rsidP="00F760AF">
            <w:pPr>
              <w:rPr>
                <w:rFonts w:ascii="Arial" w:hAnsi="Arial" w:cs="Arial"/>
                <w:sz w:val="20"/>
                <w:szCs w:val="20"/>
              </w:rPr>
            </w:pPr>
            <w:r w:rsidRPr="00F760AF">
              <w:rPr>
                <w:rFonts w:ascii="Arial" w:hAnsi="Arial" w:cs="Arial"/>
                <w:sz w:val="20"/>
                <w:szCs w:val="20"/>
              </w:rPr>
              <w:t>FT-SW-PIPE-CORE-001-C16</w:t>
            </w:r>
            <w:r>
              <w:rPr>
                <w:rFonts w:ascii="Arial" w:hAnsi="Arial" w:cs="Arial"/>
                <w:sz w:val="20"/>
                <w:szCs w:val="20"/>
              </w:rPr>
              <w:t xml:space="preserve"> ver 1.0.1</w:t>
            </w:r>
          </w:p>
        </w:tc>
      </w:tr>
      <w:tr w:rsidR="00F760AF" w:rsidRPr="00D91C8F" w14:paraId="27A88164" w14:textId="77777777" w:rsidTr="2D057D7F">
        <w:trPr>
          <w:jc w:val="center"/>
        </w:trPr>
        <w:tc>
          <w:tcPr>
            <w:tcW w:w="3408" w:type="dxa"/>
          </w:tcPr>
          <w:p w14:paraId="6CD4F90F" w14:textId="77777777" w:rsidR="00F760AF" w:rsidRPr="00D91C8F" w:rsidRDefault="00F760AF" w:rsidP="00F760AF">
            <w:pPr>
              <w:rPr>
                <w:rFonts w:ascii="Arial" w:hAnsi="Arial" w:cs="Arial"/>
                <w:sz w:val="20"/>
                <w:szCs w:val="20"/>
              </w:rPr>
            </w:pPr>
            <w:r w:rsidRPr="00D91C8F">
              <w:rPr>
                <w:rFonts w:ascii="Arial" w:hAnsi="Arial" w:cs="Arial"/>
                <w:sz w:val="20"/>
                <w:szCs w:val="20"/>
              </w:rPr>
              <w:t>Issues abiertos revisados</w:t>
            </w:r>
          </w:p>
        </w:tc>
        <w:tc>
          <w:tcPr>
            <w:tcW w:w="3408" w:type="dxa"/>
          </w:tcPr>
          <w:p w14:paraId="4163A6CB" w14:textId="62F9706F" w:rsidR="00F760AF" w:rsidRPr="00D91C8F" w:rsidRDefault="00F760AF" w:rsidP="00F760A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</w:t>
            </w:r>
          </w:p>
        </w:tc>
        <w:tc>
          <w:tcPr>
            <w:tcW w:w="3408" w:type="dxa"/>
          </w:tcPr>
          <w:p w14:paraId="27028B58" w14:textId="70C49F29" w:rsidR="00F760AF" w:rsidRPr="00D91C8F" w:rsidRDefault="00F760AF" w:rsidP="00F760AF">
            <w:pPr>
              <w:rPr>
                <w:rFonts w:ascii="Arial" w:hAnsi="Arial" w:cs="Arial"/>
                <w:sz w:val="20"/>
                <w:szCs w:val="20"/>
              </w:rPr>
            </w:pPr>
            <w:r w:rsidRPr="00F760AF">
              <w:rPr>
                <w:rFonts w:ascii="Arial" w:hAnsi="Arial" w:cs="Arial"/>
                <w:sz w:val="20"/>
                <w:szCs w:val="20"/>
              </w:rPr>
              <w:t>FT-SW-REL-003-C12</w:t>
            </w:r>
            <w:r>
              <w:rPr>
                <w:rFonts w:ascii="Arial" w:hAnsi="Arial" w:cs="Arial"/>
                <w:sz w:val="20"/>
                <w:szCs w:val="20"/>
              </w:rPr>
              <w:t xml:space="preserve"> ver 0.1.0</w:t>
            </w:r>
          </w:p>
        </w:tc>
      </w:tr>
      <w:tr w:rsidR="00F760AF" w:rsidRPr="00D91C8F" w14:paraId="2923FF2A" w14:textId="77777777" w:rsidTr="2D057D7F">
        <w:trPr>
          <w:jc w:val="center"/>
        </w:trPr>
        <w:tc>
          <w:tcPr>
            <w:tcW w:w="3408" w:type="dxa"/>
          </w:tcPr>
          <w:p w14:paraId="0678ABAE" w14:textId="77777777" w:rsidR="00F760AF" w:rsidRPr="00D91C8F" w:rsidRDefault="00F760AF" w:rsidP="00F760AF">
            <w:pPr>
              <w:rPr>
                <w:rFonts w:ascii="Arial" w:hAnsi="Arial" w:cs="Arial"/>
                <w:sz w:val="20"/>
                <w:szCs w:val="20"/>
              </w:rPr>
            </w:pPr>
            <w:r w:rsidRPr="00D91C8F">
              <w:rPr>
                <w:rFonts w:ascii="Arial" w:hAnsi="Arial" w:cs="Arial"/>
                <w:sz w:val="20"/>
                <w:szCs w:val="20"/>
              </w:rPr>
              <w:t>Notas de versión publicadas</w:t>
            </w:r>
          </w:p>
        </w:tc>
        <w:tc>
          <w:tcPr>
            <w:tcW w:w="3408" w:type="dxa"/>
          </w:tcPr>
          <w:p w14:paraId="5E5ED739" w14:textId="165B4292" w:rsidR="00F760AF" w:rsidRPr="00D91C8F" w:rsidRDefault="00F760AF" w:rsidP="00F760AF">
            <w:pPr>
              <w:rPr>
                <w:rFonts w:ascii="Arial" w:hAnsi="Arial" w:cs="Arial"/>
                <w:sz w:val="20"/>
                <w:szCs w:val="20"/>
              </w:rPr>
            </w:pPr>
            <w:r w:rsidRPr="00D91C8F">
              <w:rPr>
                <w:rFonts w:ascii="Arial" w:hAnsi="Arial" w:cs="Arial"/>
                <w:sz w:val="20"/>
                <w:szCs w:val="20"/>
              </w:rPr>
              <w:t xml:space="preserve">Sí </w:t>
            </w:r>
          </w:p>
        </w:tc>
        <w:tc>
          <w:tcPr>
            <w:tcW w:w="3408" w:type="dxa"/>
          </w:tcPr>
          <w:p w14:paraId="77739B91" w14:textId="4D68E338" w:rsidR="00F760AF" w:rsidRPr="00D91C8F" w:rsidRDefault="00F760AF" w:rsidP="00F760AF">
            <w:pPr>
              <w:rPr>
                <w:rFonts w:ascii="Arial" w:hAnsi="Arial" w:cs="Arial"/>
                <w:sz w:val="20"/>
                <w:szCs w:val="20"/>
              </w:rPr>
            </w:pPr>
            <w:r w:rsidRPr="00F760AF">
              <w:rPr>
                <w:rFonts w:ascii="Arial" w:hAnsi="Arial" w:cs="Arial"/>
                <w:sz w:val="20"/>
                <w:szCs w:val="20"/>
              </w:rPr>
              <w:t>FT-SW-REL-002-C12</w:t>
            </w:r>
            <w:r>
              <w:rPr>
                <w:rFonts w:ascii="Arial" w:hAnsi="Arial" w:cs="Arial"/>
                <w:sz w:val="20"/>
                <w:szCs w:val="20"/>
              </w:rPr>
              <w:t xml:space="preserve"> ver 0.1.0</w:t>
            </w:r>
          </w:p>
        </w:tc>
      </w:tr>
      <w:tr w:rsidR="00F760AF" w:rsidRPr="00D91C8F" w14:paraId="4781989F" w14:textId="77777777" w:rsidTr="2D057D7F">
        <w:trPr>
          <w:jc w:val="center"/>
        </w:trPr>
        <w:tc>
          <w:tcPr>
            <w:tcW w:w="3408" w:type="dxa"/>
          </w:tcPr>
          <w:p w14:paraId="6500C0E7" w14:textId="77777777" w:rsidR="00F760AF" w:rsidRPr="00D91C8F" w:rsidRDefault="00F760AF" w:rsidP="00F760AF">
            <w:pPr>
              <w:rPr>
                <w:rFonts w:ascii="Arial" w:hAnsi="Arial" w:cs="Arial"/>
                <w:sz w:val="20"/>
                <w:szCs w:val="20"/>
              </w:rPr>
            </w:pPr>
            <w:r w:rsidRPr="00D91C8F">
              <w:rPr>
                <w:rFonts w:ascii="Arial" w:hAnsi="Arial" w:cs="Arial"/>
                <w:sz w:val="20"/>
                <w:szCs w:val="20"/>
              </w:rPr>
              <w:t>Release Audit Package cerrado</w:t>
            </w:r>
          </w:p>
        </w:tc>
        <w:tc>
          <w:tcPr>
            <w:tcW w:w="3408" w:type="dxa"/>
          </w:tcPr>
          <w:p w14:paraId="68F5452B" w14:textId="46159243" w:rsidR="00F760AF" w:rsidRPr="00D91C8F" w:rsidRDefault="00F760AF" w:rsidP="00F760AF">
            <w:pPr>
              <w:rPr>
                <w:rFonts w:ascii="Arial" w:hAnsi="Arial" w:cs="Arial"/>
                <w:sz w:val="20"/>
                <w:szCs w:val="20"/>
              </w:rPr>
            </w:pPr>
            <w:r w:rsidRPr="00D91C8F">
              <w:rPr>
                <w:rFonts w:ascii="Arial" w:hAnsi="Arial" w:cs="Arial"/>
                <w:sz w:val="20"/>
                <w:szCs w:val="20"/>
              </w:rPr>
              <w:t xml:space="preserve">Sí </w:t>
            </w:r>
          </w:p>
        </w:tc>
        <w:tc>
          <w:tcPr>
            <w:tcW w:w="3408" w:type="dxa"/>
          </w:tcPr>
          <w:p w14:paraId="246B6800" w14:textId="7AF86389" w:rsidR="00F760AF" w:rsidRPr="00D91C8F" w:rsidRDefault="001A44FD" w:rsidP="00F760A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N/A</w:t>
            </w:r>
          </w:p>
        </w:tc>
      </w:tr>
    </w:tbl>
    <w:p w14:paraId="51C8F6AF" w14:textId="77777777" w:rsidR="00494606" w:rsidRPr="00D91C8F" w:rsidRDefault="00494606">
      <w:pPr>
        <w:rPr>
          <w:rFonts w:ascii="Arial" w:hAnsi="Arial" w:cs="Arial"/>
          <w:sz w:val="20"/>
          <w:szCs w:val="20"/>
        </w:rPr>
      </w:pPr>
    </w:p>
    <w:p w14:paraId="25AC7922" w14:textId="009B0740" w:rsidR="00494606" w:rsidRPr="00D91C8F" w:rsidRDefault="007F5F67" w:rsidP="00373032">
      <w:pPr>
        <w:rPr>
          <w:rFonts w:ascii="Arial" w:hAnsi="Arial" w:cs="Arial"/>
          <w:b/>
          <w:sz w:val="20"/>
          <w:szCs w:val="20"/>
        </w:rPr>
      </w:pPr>
      <w:r w:rsidRPr="00D91C8F">
        <w:rPr>
          <w:rFonts w:ascii="Arial" w:hAnsi="Arial" w:cs="Arial"/>
          <w:sz w:val="20"/>
          <w:szCs w:val="20"/>
        </w:rPr>
        <w:t>Decisión de liberación</w:t>
      </w:r>
    </w:p>
    <w:tbl>
      <w:tblPr>
        <w:tblStyle w:val="Sombreadomedio2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4"/>
        <w:gridCol w:w="3523"/>
        <w:gridCol w:w="3183"/>
      </w:tblGrid>
      <w:tr w:rsidR="00150C7A" w:rsidRPr="00D91C8F" w14:paraId="1138878F" w14:textId="3C8BE8FD" w:rsidTr="00D91C8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7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5004C"/>
            <w:vAlign w:val="center"/>
          </w:tcPr>
          <w:p w14:paraId="64AFD3DB" w14:textId="77777777" w:rsidR="00150C7A" w:rsidRPr="00D91C8F" w:rsidRDefault="00150C7A" w:rsidP="00373032">
            <w:pPr>
              <w:spacing w:after="200" w:line="276" w:lineRule="auto"/>
              <w:rPr>
                <w:rFonts w:ascii="Arial" w:hAnsi="Arial" w:cs="Arial"/>
                <w:bCs w:val="0"/>
                <w:sz w:val="20"/>
                <w:szCs w:val="20"/>
              </w:rPr>
            </w:pPr>
            <w:r w:rsidRPr="00D91C8F">
              <w:rPr>
                <w:rFonts w:ascii="Arial" w:hAnsi="Arial" w:cs="Arial"/>
                <w:bCs w:val="0"/>
                <w:sz w:val="20"/>
                <w:szCs w:val="20"/>
              </w:rPr>
              <w:t>Decisión</w:t>
            </w:r>
          </w:p>
        </w:tc>
        <w:tc>
          <w:tcPr>
            <w:tcW w:w="352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5004C"/>
            <w:vAlign w:val="center"/>
          </w:tcPr>
          <w:p w14:paraId="485F75D7" w14:textId="7531CB79" w:rsidR="00150C7A" w:rsidRPr="00D91C8F" w:rsidRDefault="002E2EFA" w:rsidP="00373032">
            <w:pPr>
              <w:spacing w:after="200"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sz w:val="20"/>
                <w:szCs w:val="20"/>
              </w:rPr>
            </w:pPr>
            <w:r w:rsidRPr="00D91C8F">
              <w:rPr>
                <w:rFonts w:ascii="Arial" w:hAnsi="Arial" w:cs="Arial"/>
                <w:bCs w:val="0"/>
                <w:sz w:val="20"/>
                <w:szCs w:val="20"/>
              </w:rPr>
              <w:t>Nombre</w:t>
            </w:r>
          </w:p>
        </w:tc>
        <w:tc>
          <w:tcPr>
            <w:tcW w:w="31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5004C"/>
          </w:tcPr>
          <w:p w14:paraId="5E76144B" w14:textId="1257C763" w:rsidR="00150C7A" w:rsidRPr="00D91C8F" w:rsidRDefault="00F316BC" w:rsidP="00373032">
            <w:pPr>
              <w:spacing w:after="200"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sz w:val="20"/>
                <w:szCs w:val="20"/>
              </w:rPr>
            </w:pPr>
            <w:r w:rsidRPr="00D91C8F">
              <w:rPr>
                <w:rFonts w:ascii="Arial" w:hAnsi="Arial" w:cs="Arial"/>
                <w:bCs w:val="0"/>
                <w:sz w:val="20"/>
                <w:szCs w:val="20"/>
              </w:rPr>
              <w:t>Firma</w:t>
            </w:r>
          </w:p>
        </w:tc>
      </w:tr>
      <w:tr w:rsidR="00150C7A" w:rsidRPr="00D91C8F" w14:paraId="5F3B8B81" w14:textId="4D562A0C" w:rsidTr="00D91C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34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5004C"/>
            <w:vAlign w:val="center"/>
          </w:tcPr>
          <w:p w14:paraId="40B5333E" w14:textId="77777777" w:rsidR="00150C7A" w:rsidRPr="00D91C8F" w:rsidRDefault="00150C7A" w:rsidP="00373032">
            <w:pPr>
              <w:spacing w:after="200" w:line="276" w:lineRule="auto"/>
              <w:rPr>
                <w:rFonts w:ascii="Arial" w:hAnsi="Arial" w:cs="Arial"/>
                <w:bCs w:val="0"/>
                <w:sz w:val="20"/>
                <w:szCs w:val="20"/>
              </w:rPr>
            </w:pPr>
            <w:r w:rsidRPr="00D91C8F">
              <w:rPr>
                <w:rFonts w:ascii="Arial" w:hAnsi="Arial" w:cs="Arial"/>
                <w:bCs w:val="0"/>
                <w:sz w:val="20"/>
                <w:szCs w:val="20"/>
              </w:rPr>
              <w:t>Justificación / observaciones</w:t>
            </w:r>
          </w:p>
        </w:tc>
        <w:tc>
          <w:tcPr>
            <w:tcW w:w="3523" w:type="dxa"/>
            <w:shd w:val="clear" w:color="auto" w:fill="FFFFFF" w:themeFill="background1"/>
            <w:vAlign w:val="center"/>
          </w:tcPr>
          <w:p w14:paraId="027BB781" w14:textId="74E70841" w:rsidR="00150C7A" w:rsidRPr="00D91C8F" w:rsidRDefault="00150C7A" w:rsidP="00373032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  <w:r w:rsidRPr="00D91C8F">
              <w:rPr>
                <w:rFonts w:ascii="Arial" w:hAnsi="Arial" w:cs="Arial"/>
                <w:b/>
                <w:sz w:val="20"/>
                <w:szCs w:val="20"/>
              </w:rPr>
              <w:t>_</w:t>
            </w:r>
          </w:p>
        </w:tc>
        <w:tc>
          <w:tcPr>
            <w:tcW w:w="3183" w:type="dxa"/>
            <w:shd w:val="clear" w:color="auto" w:fill="FFFFFF" w:themeFill="background1"/>
          </w:tcPr>
          <w:p w14:paraId="7D97FC80" w14:textId="78869CE7" w:rsidR="00150C7A" w:rsidRPr="00D91C8F" w:rsidRDefault="00150C7A" w:rsidP="00373032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50C7A" w:rsidRPr="00D91C8F" w14:paraId="709862B2" w14:textId="3B61636B" w:rsidTr="00D91C8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34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5004C"/>
            <w:vAlign w:val="center"/>
          </w:tcPr>
          <w:p w14:paraId="0A63C430" w14:textId="77777777" w:rsidR="00150C7A" w:rsidRPr="00D91C8F" w:rsidRDefault="00150C7A" w:rsidP="00373032">
            <w:pPr>
              <w:spacing w:after="200" w:line="276" w:lineRule="auto"/>
              <w:rPr>
                <w:rFonts w:ascii="Arial" w:hAnsi="Arial" w:cs="Arial"/>
                <w:bCs w:val="0"/>
                <w:sz w:val="20"/>
                <w:szCs w:val="20"/>
              </w:rPr>
            </w:pPr>
            <w:r w:rsidRPr="00D91C8F">
              <w:rPr>
                <w:rFonts w:ascii="Arial" w:hAnsi="Arial" w:cs="Arial"/>
                <w:bCs w:val="0"/>
                <w:sz w:val="20"/>
                <w:szCs w:val="20"/>
              </w:rPr>
              <w:t>QA</w:t>
            </w:r>
          </w:p>
        </w:tc>
        <w:tc>
          <w:tcPr>
            <w:tcW w:w="3523" w:type="dxa"/>
            <w:vAlign w:val="center"/>
          </w:tcPr>
          <w:p w14:paraId="306A1445" w14:textId="4C88E021" w:rsidR="00150C7A" w:rsidRPr="00D91C8F" w:rsidRDefault="003D67A7" w:rsidP="00373032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</w:rPr>
            </w:pPr>
            <w:r w:rsidRPr="00D91C8F">
              <w:rPr>
                <w:rFonts w:ascii="Arial" w:hAnsi="Arial" w:cs="Arial"/>
                <w:bCs/>
                <w:sz w:val="20"/>
                <w:szCs w:val="20"/>
              </w:rPr>
              <w:t>Líder Julián Rojas</w:t>
            </w:r>
            <w:r w:rsidR="00150C7A" w:rsidRPr="00D91C8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183" w:type="dxa"/>
          </w:tcPr>
          <w:p w14:paraId="222FCC3A" w14:textId="68E026A5" w:rsidR="00150C7A" w:rsidRPr="00D91C8F" w:rsidRDefault="00F316BC" w:rsidP="00373032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</w:rPr>
            </w:pPr>
            <w:r w:rsidRPr="00D91C8F">
              <w:rPr>
                <w:rFonts w:ascii="Arial" w:hAnsi="Arial" w:cs="Arial"/>
                <w:bCs/>
                <w:sz w:val="20"/>
                <w:szCs w:val="20"/>
              </w:rPr>
              <w:t>Soporte digital</w:t>
            </w:r>
          </w:p>
        </w:tc>
      </w:tr>
      <w:tr w:rsidR="00150C7A" w:rsidRPr="00D91C8F" w14:paraId="3E4782BB" w14:textId="0A8C47A9" w:rsidTr="00D91C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34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5004C"/>
            <w:vAlign w:val="center"/>
          </w:tcPr>
          <w:p w14:paraId="210F3962" w14:textId="77777777" w:rsidR="00150C7A" w:rsidRPr="00D91C8F" w:rsidRDefault="00150C7A" w:rsidP="00373032">
            <w:pPr>
              <w:spacing w:after="200" w:line="276" w:lineRule="auto"/>
              <w:rPr>
                <w:rFonts w:ascii="Arial" w:hAnsi="Arial" w:cs="Arial"/>
                <w:bCs w:val="0"/>
                <w:sz w:val="20"/>
                <w:szCs w:val="20"/>
              </w:rPr>
            </w:pPr>
            <w:r w:rsidRPr="00D91C8F">
              <w:rPr>
                <w:rFonts w:ascii="Arial" w:hAnsi="Arial" w:cs="Arial"/>
                <w:bCs w:val="0"/>
                <w:sz w:val="20"/>
                <w:szCs w:val="20"/>
              </w:rPr>
              <w:t>RA (si aplica)</w:t>
            </w:r>
          </w:p>
        </w:tc>
        <w:tc>
          <w:tcPr>
            <w:tcW w:w="3523" w:type="dxa"/>
            <w:shd w:val="clear" w:color="auto" w:fill="FFFFFF" w:themeFill="background1"/>
            <w:vAlign w:val="center"/>
          </w:tcPr>
          <w:p w14:paraId="60191BAC" w14:textId="3A0B308C" w:rsidR="00150C7A" w:rsidRPr="00D91C8F" w:rsidRDefault="003D67A7" w:rsidP="00373032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</w:rPr>
            </w:pPr>
            <w:r w:rsidRPr="00D91C8F">
              <w:rPr>
                <w:rFonts w:ascii="Arial" w:hAnsi="Arial" w:cs="Arial"/>
                <w:bCs/>
                <w:sz w:val="20"/>
                <w:szCs w:val="20"/>
              </w:rPr>
              <w:t xml:space="preserve">Darío </w:t>
            </w:r>
            <w:r w:rsidR="0009181C" w:rsidRPr="00D91C8F">
              <w:rPr>
                <w:rFonts w:ascii="Arial" w:hAnsi="Arial" w:cs="Arial"/>
                <w:bCs/>
                <w:sz w:val="20"/>
                <w:szCs w:val="20"/>
              </w:rPr>
              <w:t>Ramos</w:t>
            </w:r>
            <w:r w:rsidR="00150C7A" w:rsidRPr="00D91C8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183" w:type="dxa"/>
            <w:shd w:val="clear" w:color="auto" w:fill="FFFFFF" w:themeFill="background1"/>
          </w:tcPr>
          <w:p w14:paraId="42A5D7DD" w14:textId="6D9EF110" w:rsidR="00150C7A" w:rsidRPr="00D91C8F" w:rsidRDefault="00F316BC" w:rsidP="00373032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</w:rPr>
            </w:pPr>
            <w:r w:rsidRPr="00D91C8F">
              <w:rPr>
                <w:rFonts w:ascii="Arial" w:hAnsi="Arial" w:cs="Arial"/>
                <w:bCs/>
                <w:sz w:val="20"/>
                <w:szCs w:val="20"/>
              </w:rPr>
              <w:t>Soporte digital</w:t>
            </w:r>
          </w:p>
        </w:tc>
      </w:tr>
    </w:tbl>
    <w:p w14:paraId="586F1354" w14:textId="340A6834" w:rsidR="00150681" w:rsidRDefault="00150681">
      <w:pPr>
        <w:rPr>
          <w:rFonts w:ascii="Arial" w:hAnsi="Arial" w:cs="Arial"/>
          <w:b/>
          <w:sz w:val="20"/>
          <w:szCs w:val="20"/>
        </w:rPr>
      </w:pPr>
    </w:p>
    <w:p w14:paraId="0E4C4F49" w14:textId="77777777" w:rsidR="00150681" w:rsidRDefault="00150681">
      <w:pPr>
        <w:spacing w:after="200" w:line="276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br w:type="page"/>
      </w:r>
    </w:p>
    <w:tbl>
      <w:tblPr>
        <w:tblStyle w:val="TableNormal"/>
        <w:tblW w:w="0" w:type="auto"/>
        <w:jc w:val="center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ook w:val="04A0" w:firstRow="1" w:lastRow="0" w:firstColumn="1" w:lastColumn="0" w:noHBand="0" w:noVBand="1"/>
      </w:tblPr>
      <w:tblGrid>
        <w:gridCol w:w="1560"/>
        <w:gridCol w:w="3118"/>
        <w:gridCol w:w="2126"/>
        <w:gridCol w:w="3420"/>
      </w:tblGrid>
      <w:tr w:rsidR="00150681" w:rsidRPr="00D91C8F" w14:paraId="3C235CCA" w14:textId="77777777" w:rsidTr="00C16F60">
        <w:trPr>
          <w:jc w:val="center"/>
        </w:trPr>
        <w:tc>
          <w:tcPr>
            <w:tcW w:w="1560" w:type="dxa"/>
            <w:shd w:val="clear" w:color="auto" w:fill="E5004C"/>
            <w:vAlign w:val="center"/>
          </w:tcPr>
          <w:p w14:paraId="3FC55263" w14:textId="77777777" w:rsidR="00150681" w:rsidRPr="00D91C8F" w:rsidRDefault="00150681" w:rsidP="00C16F60">
            <w:pPr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D91C8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lastRenderedPageBreak/>
              <w:t>Código</w:t>
            </w:r>
          </w:p>
        </w:tc>
        <w:tc>
          <w:tcPr>
            <w:tcW w:w="3118" w:type="dxa"/>
            <w:vAlign w:val="center"/>
          </w:tcPr>
          <w:p w14:paraId="0FF66E0B" w14:textId="77777777" w:rsidR="00150681" w:rsidRPr="00D91C8F" w:rsidRDefault="00150681" w:rsidP="00C16F60">
            <w:pPr>
              <w:rPr>
                <w:rFonts w:ascii="Arial" w:hAnsi="Arial" w:cs="Arial"/>
                <w:sz w:val="20"/>
                <w:szCs w:val="20"/>
              </w:rPr>
            </w:pPr>
            <w:r w:rsidRPr="00D91C8F">
              <w:rPr>
                <w:rFonts w:ascii="Arial" w:hAnsi="Arial" w:cs="Arial"/>
                <w:sz w:val="20"/>
                <w:szCs w:val="20"/>
              </w:rPr>
              <w:t>FT-SW-REL-004-C12</w:t>
            </w:r>
          </w:p>
        </w:tc>
        <w:tc>
          <w:tcPr>
            <w:tcW w:w="2126" w:type="dxa"/>
            <w:shd w:val="clear" w:color="auto" w:fill="E5004C"/>
            <w:vAlign w:val="center"/>
          </w:tcPr>
          <w:p w14:paraId="7BE859CF" w14:textId="77777777" w:rsidR="00150681" w:rsidRPr="00D91C8F" w:rsidRDefault="00150681" w:rsidP="00C16F60">
            <w:pPr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D91C8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Versión</w:t>
            </w:r>
          </w:p>
        </w:tc>
        <w:tc>
          <w:tcPr>
            <w:tcW w:w="3420" w:type="dxa"/>
            <w:vAlign w:val="center"/>
          </w:tcPr>
          <w:p w14:paraId="1BCA54C9" w14:textId="5E205012" w:rsidR="00150681" w:rsidRPr="00D91C8F" w:rsidRDefault="00150681" w:rsidP="00C16F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1.0.1</w:t>
            </w:r>
          </w:p>
        </w:tc>
      </w:tr>
      <w:tr w:rsidR="00150681" w:rsidRPr="00D91C8F" w14:paraId="487840CB" w14:textId="77777777" w:rsidTr="00C16F60">
        <w:trPr>
          <w:jc w:val="center"/>
        </w:trPr>
        <w:tc>
          <w:tcPr>
            <w:tcW w:w="1560" w:type="dxa"/>
            <w:shd w:val="clear" w:color="auto" w:fill="E5004C"/>
            <w:vAlign w:val="center"/>
          </w:tcPr>
          <w:p w14:paraId="33AB8CF2" w14:textId="77777777" w:rsidR="00150681" w:rsidRPr="00D91C8F" w:rsidRDefault="00150681" w:rsidP="00C16F60">
            <w:pPr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D91C8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Estado</w:t>
            </w:r>
          </w:p>
        </w:tc>
        <w:tc>
          <w:tcPr>
            <w:tcW w:w="3118" w:type="dxa"/>
            <w:vAlign w:val="center"/>
          </w:tcPr>
          <w:p w14:paraId="574AF867" w14:textId="74D271F0" w:rsidR="00150681" w:rsidRPr="00D91C8F" w:rsidRDefault="00150681" w:rsidP="00C16F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Aprobado</w:t>
            </w:r>
          </w:p>
        </w:tc>
        <w:tc>
          <w:tcPr>
            <w:tcW w:w="2126" w:type="dxa"/>
            <w:shd w:val="clear" w:color="auto" w:fill="E5004C"/>
            <w:vAlign w:val="center"/>
          </w:tcPr>
          <w:p w14:paraId="7228751C" w14:textId="77777777" w:rsidR="00150681" w:rsidRPr="00D91C8F" w:rsidRDefault="00150681" w:rsidP="00C16F60">
            <w:pPr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D91C8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Proyecto</w:t>
            </w:r>
          </w:p>
        </w:tc>
        <w:tc>
          <w:tcPr>
            <w:tcW w:w="3420" w:type="dxa"/>
            <w:vAlign w:val="center"/>
          </w:tcPr>
          <w:p w14:paraId="1521B061" w14:textId="77777777" w:rsidR="00150681" w:rsidRPr="00D91C8F" w:rsidRDefault="00150681" w:rsidP="00C16F60">
            <w:pPr>
              <w:rPr>
                <w:rFonts w:ascii="Arial" w:hAnsi="Arial" w:cs="Arial"/>
                <w:sz w:val="20"/>
                <w:szCs w:val="20"/>
              </w:rPr>
            </w:pPr>
            <w:r w:rsidRPr="00D91C8F">
              <w:rPr>
                <w:rFonts w:ascii="Arial" w:hAnsi="Arial" w:cs="Arial"/>
                <w:sz w:val="20"/>
                <w:szCs w:val="20"/>
              </w:rPr>
              <w:t>ADAS</w:t>
            </w:r>
          </w:p>
        </w:tc>
      </w:tr>
      <w:tr w:rsidR="00150681" w:rsidRPr="00D91C8F" w14:paraId="5BE3C959" w14:textId="77777777" w:rsidTr="00C16F60">
        <w:trPr>
          <w:jc w:val="center"/>
        </w:trPr>
        <w:tc>
          <w:tcPr>
            <w:tcW w:w="1560" w:type="dxa"/>
            <w:shd w:val="clear" w:color="auto" w:fill="E5004C"/>
            <w:vAlign w:val="center"/>
          </w:tcPr>
          <w:p w14:paraId="485A977E" w14:textId="77777777" w:rsidR="00150681" w:rsidRPr="00D91C8F" w:rsidRDefault="00150681" w:rsidP="00C16F60">
            <w:pPr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D91C8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Fecha</w:t>
            </w:r>
          </w:p>
        </w:tc>
        <w:tc>
          <w:tcPr>
            <w:tcW w:w="3118" w:type="dxa"/>
            <w:vAlign w:val="center"/>
          </w:tcPr>
          <w:p w14:paraId="56729E41" w14:textId="177ADFA2" w:rsidR="00150681" w:rsidRPr="00D91C8F" w:rsidRDefault="00150681" w:rsidP="00C16F60">
            <w:pPr>
              <w:rPr>
                <w:rFonts w:ascii="Arial" w:hAnsi="Arial" w:cs="Arial"/>
                <w:sz w:val="20"/>
                <w:szCs w:val="20"/>
              </w:rPr>
            </w:pPr>
            <w:r w:rsidRPr="00D91C8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02/06</w:t>
            </w:r>
            <w:r w:rsidRPr="00D91C8F">
              <w:rPr>
                <w:rFonts w:ascii="Arial" w:hAnsi="Arial" w:cs="Arial"/>
                <w:sz w:val="20"/>
                <w:szCs w:val="20"/>
              </w:rPr>
              <w:t xml:space="preserve">/2026 </w:t>
            </w:r>
          </w:p>
        </w:tc>
        <w:tc>
          <w:tcPr>
            <w:tcW w:w="2126" w:type="dxa"/>
            <w:shd w:val="clear" w:color="auto" w:fill="E5004C"/>
            <w:vAlign w:val="center"/>
          </w:tcPr>
          <w:p w14:paraId="062E0985" w14:textId="77777777" w:rsidR="00150681" w:rsidRPr="00D91C8F" w:rsidRDefault="00150681" w:rsidP="00C16F60">
            <w:pPr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D91C8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Release / Baseline</w:t>
            </w:r>
          </w:p>
        </w:tc>
        <w:tc>
          <w:tcPr>
            <w:tcW w:w="3420" w:type="dxa"/>
            <w:vAlign w:val="center"/>
          </w:tcPr>
          <w:p w14:paraId="2F2FE7FE" w14:textId="26A454BE" w:rsidR="00150681" w:rsidRPr="00D91C8F" w:rsidRDefault="00150681" w:rsidP="00C16F60">
            <w:pPr>
              <w:rPr>
                <w:rFonts w:ascii="Arial" w:hAnsi="Arial" w:cs="Arial"/>
                <w:sz w:val="20"/>
                <w:szCs w:val="20"/>
              </w:rPr>
            </w:pPr>
            <w:r w:rsidRPr="00D91C8F">
              <w:rPr>
                <w:rFonts w:ascii="Arial" w:hAnsi="Arial" w:cs="Arial"/>
                <w:sz w:val="20"/>
                <w:szCs w:val="20"/>
              </w:rPr>
              <w:t>1.0.</w:t>
            </w:r>
            <w:r w:rsidR="008965AB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14:paraId="4CB03F83" w14:textId="77777777" w:rsidR="00150681" w:rsidRPr="00D91C8F" w:rsidRDefault="00150681" w:rsidP="00150681">
      <w:pPr>
        <w:rPr>
          <w:rFonts w:ascii="Arial" w:hAnsi="Arial" w:cs="Arial"/>
          <w:sz w:val="20"/>
          <w:szCs w:val="20"/>
        </w:rPr>
      </w:pPr>
    </w:p>
    <w:p w14:paraId="208158D0" w14:textId="77777777" w:rsidR="00150681" w:rsidRPr="00D91C8F" w:rsidRDefault="00150681" w:rsidP="00150681">
      <w:pPr>
        <w:rPr>
          <w:rFonts w:ascii="Arial" w:hAnsi="Arial" w:cs="Arial"/>
          <w:sz w:val="20"/>
          <w:szCs w:val="20"/>
        </w:rPr>
      </w:pPr>
      <w:r w:rsidRPr="00D91C8F">
        <w:rPr>
          <w:rFonts w:ascii="Arial" w:hAnsi="Arial" w:cs="Arial"/>
          <w:sz w:val="20"/>
          <w:szCs w:val="20"/>
        </w:rPr>
        <w:t>Uso: registrar de forma breve la aprobación formal de salida de una release, confirmando el cumplimiento de los criterios mínimos definidos en el SDP.</w:t>
      </w:r>
    </w:p>
    <w:p w14:paraId="1D38DD56" w14:textId="77777777" w:rsidR="00150681" w:rsidRPr="00D91C8F" w:rsidRDefault="00150681" w:rsidP="00150681">
      <w:pPr>
        <w:pStyle w:val="Ttulo1"/>
        <w:numPr>
          <w:ilvl w:val="0"/>
          <w:numId w:val="47"/>
        </w:numPr>
        <w:spacing w:before="120" w:after="60"/>
        <w:rPr>
          <w:rFonts w:ascii="Arial" w:hAnsi="Arial" w:cs="Arial"/>
          <w:sz w:val="40"/>
          <w:szCs w:val="40"/>
        </w:rPr>
      </w:pPr>
      <w:r w:rsidRPr="00D91C8F">
        <w:rPr>
          <w:rFonts w:ascii="Arial" w:hAnsi="Arial" w:cs="Arial"/>
          <w:sz w:val="40"/>
          <w:szCs w:val="40"/>
        </w:rPr>
        <w:t>Identificación de la release</w:t>
      </w:r>
    </w:p>
    <w:tbl>
      <w:tblPr>
        <w:tblStyle w:val="TableNormal"/>
        <w:tblW w:w="0" w:type="auto"/>
        <w:jc w:val="center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ook w:val="04A0" w:firstRow="1" w:lastRow="0" w:firstColumn="1" w:lastColumn="0" w:noHBand="0" w:noVBand="1"/>
      </w:tblPr>
      <w:tblGrid>
        <w:gridCol w:w="5112"/>
        <w:gridCol w:w="5112"/>
      </w:tblGrid>
      <w:tr w:rsidR="00150681" w:rsidRPr="00D91C8F" w14:paraId="1A918FD5" w14:textId="77777777" w:rsidTr="00C16F60">
        <w:trPr>
          <w:jc w:val="center"/>
        </w:trPr>
        <w:tc>
          <w:tcPr>
            <w:tcW w:w="5112" w:type="dxa"/>
            <w:shd w:val="clear" w:color="auto" w:fill="E5004C"/>
            <w:vAlign w:val="center"/>
          </w:tcPr>
          <w:p w14:paraId="298FE171" w14:textId="77777777" w:rsidR="00150681" w:rsidRPr="00D91C8F" w:rsidRDefault="00150681" w:rsidP="00C16F60">
            <w:pPr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D91C8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Release</w:t>
            </w:r>
          </w:p>
        </w:tc>
        <w:tc>
          <w:tcPr>
            <w:tcW w:w="5112" w:type="dxa"/>
            <w:vAlign w:val="center"/>
          </w:tcPr>
          <w:p w14:paraId="0FC8848B" w14:textId="77777777" w:rsidR="00150681" w:rsidRPr="00D91C8F" w:rsidRDefault="00150681" w:rsidP="00C16F60">
            <w:pPr>
              <w:rPr>
                <w:rFonts w:ascii="Arial" w:hAnsi="Arial" w:cs="Arial"/>
                <w:sz w:val="20"/>
                <w:szCs w:val="20"/>
              </w:rPr>
            </w:pPr>
            <w:r w:rsidRPr="00D91C8F">
              <w:rPr>
                <w:rFonts w:ascii="Arial" w:hAnsi="Arial" w:cs="Arial"/>
                <w:sz w:val="20"/>
                <w:szCs w:val="20"/>
              </w:rPr>
              <w:t>REL-ADAS-</w:t>
            </w:r>
          </w:p>
        </w:tc>
      </w:tr>
      <w:tr w:rsidR="00150681" w:rsidRPr="00D91C8F" w14:paraId="48193532" w14:textId="77777777" w:rsidTr="00C16F60">
        <w:trPr>
          <w:jc w:val="center"/>
        </w:trPr>
        <w:tc>
          <w:tcPr>
            <w:tcW w:w="5112" w:type="dxa"/>
            <w:shd w:val="clear" w:color="auto" w:fill="E5004C"/>
            <w:vAlign w:val="center"/>
          </w:tcPr>
          <w:p w14:paraId="5D478EDB" w14:textId="77777777" w:rsidR="00150681" w:rsidRPr="00D91C8F" w:rsidRDefault="00150681" w:rsidP="00C16F60">
            <w:pPr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D91C8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Versión SemVer</w:t>
            </w:r>
          </w:p>
        </w:tc>
        <w:tc>
          <w:tcPr>
            <w:tcW w:w="5112" w:type="dxa"/>
            <w:vAlign w:val="center"/>
          </w:tcPr>
          <w:p w14:paraId="1D405568" w14:textId="66AEFE0A" w:rsidR="00150681" w:rsidRPr="00D91C8F" w:rsidRDefault="00150681" w:rsidP="00C16F60">
            <w:pPr>
              <w:rPr>
                <w:rFonts w:ascii="Arial" w:hAnsi="Arial" w:cs="Arial"/>
                <w:sz w:val="20"/>
                <w:szCs w:val="20"/>
              </w:rPr>
            </w:pPr>
            <w:r w:rsidRPr="00D91C8F">
              <w:rPr>
                <w:rFonts w:ascii="Arial" w:hAnsi="Arial" w:cs="Arial"/>
                <w:sz w:val="20"/>
                <w:szCs w:val="20"/>
              </w:rPr>
              <w:t>1.0.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150681" w:rsidRPr="00D91C8F" w14:paraId="359A5C7E" w14:textId="77777777" w:rsidTr="00C16F60">
        <w:trPr>
          <w:jc w:val="center"/>
        </w:trPr>
        <w:tc>
          <w:tcPr>
            <w:tcW w:w="5112" w:type="dxa"/>
            <w:shd w:val="clear" w:color="auto" w:fill="E5004C"/>
            <w:vAlign w:val="center"/>
          </w:tcPr>
          <w:p w14:paraId="0A1AA4C5" w14:textId="77777777" w:rsidR="00150681" w:rsidRPr="00D91C8F" w:rsidRDefault="00150681" w:rsidP="00C16F60">
            <w:pPr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D91C8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Estado de madurez</w:t>
            </w:r>
          </w:p>
        </w:tc>
        <w:tc>
          <w:tcPr>
            <w:tcW w:w="5112" w:type="dxa"/>
            <w:vAlign w:val="center"/>
          </w:tcPr>
          <w:p w14:paraId="3B2FD8BB" w14:textId="77777777" w:rsidR="00150681" w:rsidRPr="00D91C8F" w:rsidRDefault="00150681" w:rsidP="00C16F60">
            <w:pPr>
              <w:rPr>
                <w:rFonts w:ascii="Arial" w:hAnsi="Arial" w:cs="Arial"/>
                <w:sz w:val="20"/>
                <w:szCs w:val="20"/>
              </w:rPr>
            </w:pPr>
            <w:r w:rsidRPr="00D91C8F">
              <w:rPr>
                <w:rFonts w:ascii="Arial" w:hAnsi="Arial" w:cs="Arial"/>
                <w:sz w:val="20"/>
                <w:szCs w:val="20"/>
              </w:rPr>
              <w:t>Gold</w:t>
            </w:r>
          </w:p>
        </w:tc>
      </w:tr>
      <w:tr w:rsidR="00150681" w:rsidRPr="00D91C8F" w14:paraId="66BD5F3D" w14:textId="77777777" w:rsidTr="00C16F60">
        <w:trPr>
          <w:jc w:val="center"/>
        </w:trPr>
        <w:tc>
          <w:tcPr>
            <w:tcW w:w="5112" w:type="dxa"/>
            <w:shd w:val="clear" w:color="auto" w:fill="E5004C"/>
            <w:vAlign w:val="center"/>
          </w:tcPr>
          <w:p w14:paraId="7DDB3073" w14:textId="77777777" w:rsidR="00150681" w:rsidRPr="00D91C8F" w:rsidRDefault="00150681" w:rsidP="00C16F60">
            <w:pPr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D91C8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Ámbito de liberación</w:t>
            </w:r>
          </w:p>
        </w:tc>
        <w:tc>
          <w:tcPr>
            <w:tcW w:w="5112" w:type="dxa"/>
            <w:vAlign w:val="center"/>
          </w:tcPr>
          <w:p w14:paraId="5CDEB472" w14:textId="77777777" w:rsidR="00150681" w:rsidRPr="00D91C8F" w:rsidRDefault="00150681" w:rsidP="00C16F60">
            <w:pPr>
              <w:rPr>
                <w:rFonts w:ascii="Arial" w:hAnsi="Arial" w:cs="Arial"/>
                <w:sz w:val="20"/>
                <w:szCs w:val="20"/>
              </w:rPr>
            </w:pPr>
            <w:r w:rsidRPr="00D91C8F">
              <w:rPr>
                <w:rFonts w:ascii="Arial" w:hAnsi="Arial" w:cs="Arial"/>
                <w:sz w:val="20"/>
                <w:szCs w:val="20"/>
              </w:rPr>
              <w:t xml:space="preserve">Backend / Frontend </w:t>
            </w:r>
          </w:p>
        </w:tc>
      </w:tr>
    </w:tbl>
    <w:p w14:paraId="09FBA199" w14:textId="77777777" w:rsidR="00150681" w:rsidRPr="00D91C8F" w:rsidRDefault="00150681" w:rsidP="00150681">
      <w:pPr>
        <w:rPr>
          <w:rFonts w:ascii="Arial" w:hAnsi="Arial" w:cs="Arial"/>
          <w:sz w:val="20"/>
          <w:szCs w:val="20"/>
        </w:rPr>
      </w:pPr>
    </w:p>
    <w:p w14:paraId="1573166B" w14:textId="77777777" w:rsidR="00150681" w:rsidRPr="00D91C8F" w:rsidRDefault="00150681" w:rsidP="00150681">
      <w:pPr>
        <w:pStyle w:val="Ttulo1"/>
        <w:numPr>
          <w:ilvl w:val="0"/>
          <w:numId w:val="47"/>
        </w:numPr>
        <w:tabs>
          <w:tab w:val="num" w:pos="720"/>
        </w:tabs>
        <w:spacing w:before="120" w:after="60"/>
        <w:rPr>
          <w:rFonts w:ascii="Arial" w:hAnsi="Arial" w:cs="Arial"/>
          <w:sz w:val="40"/>
          <w:szCs w:val="40"/>
        </w:rPr>
      </w:pPr>
      <w:r w:rsidRPr="00D91C8F">
        <w:rPr>
          <w:rFonts w:ascii="Arial" w:hAnsi="Arial" w:cs="Arial"/>
          <w:sz w:val="40"/>
          <w:szCs w:val="40"/>
        </w:rPr>
        <w:t>Confirmación de criterios de salida</w:t>
      </w:r>
    </w:p>
    <w:tbl>
      <w:tblPr>
        <w:tblStyle w:val="TableNormal"/>
        <w:tblW w:w="0" w:type="auto"/>
        <w:jc w:val="center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ook w:val="04A0" w:firstRow="1" w:lastRow="0" w:firstColumn="1" w:lastColumn="0" w:noHBand="0" w:noVBand="1"/>
      </w:tblPr>
      <w:tblGrid>
        <w:gridCol w:w="3408"/>
        <w:gridCol w:w="3408"/>
        <w:gridCol w:w="3408"/>
      </w:tblGrid>
      <w:tr w:rsidR="00150681" w:rsidRPr="00D91C8F" w14:paraId="01B4F242" w14:textId="77777777" w:rsidTr="00C16F60">
        <w:trPr>
          <w:jc w:val="center"/>
        </w:trPr>
        <w:tc>
          <w:tcPr>
            <w:tcW w:w="3408" w:type="dxa"/>
            <w:shd w:val="clear" w:color="auto" w:fill="E5004C"/>
          </w:tcPr>
          <w:p w14:paraId="7B2FC44F" w14:textId="77777777" w:rsidR="00150681" w:rsidRPr="00D91C8F" w:rsidRDefault="00150681" w:rsidP="00C16F60">
            <w:pPr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D91C8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Criterio</w:t>
            </w:r>
          </w:p>
        </w:tc>
        <w:tc>
          <w:tcPr>
            <w:tcW w:w="3408" w:type="dxa"/>
            <w:shd w:val="clear" w:color="auto" w:fill="E5004C"/>
          </w:tcPr>
          <w:p w14:paraId="728B08CD" w14:textId="77777777" w:rsidR="00150681" w:rsidRPr="00D91C8F" w:rsidRDefault="00150681" w:rsidP="00C16F60">
            <w:pPr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D91C8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Estado</w:t>
            </w:r>
          </w:p>
        </w:tc>
        <w:tc>
          <w:tcPr>
            <w:tcW w:w="3408" w:type="dxa"/>
            <w:shd w:val="clear" w:color="auto" w:fill="E5004C"/>
          </w:tcPr>
          <w:p w14:paraId="5ADD9549" w14:textId="77777777" w:rsidR="00150681" w:rsidRPr="00D91C8F" w:rsidRDefault="00150681" w:rsidP="00C16F60">
            <w:pPr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D91C8F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Código</w:t>
            </w:r>
          </w:p>
        </w:tc>
      </w:tr>
      <w:tr w:rsidR="00150681" w:rsidRPr="00D91C8F" w14:paraId="6E7A570D" w14:textId="77777777" w:rsidTr="00C16F60">
        <w:trPr>
          <w:jc w:val="center"/>
        </w:trPr>
        <w:tc>
          <w:tcPr>
            <w:tcW w:w="3408" w:type="dxa"/>
          </w:tcPr>
          <w:p w14:paraId="15BE6E33" w14:textId="77777777" w:rsidR="00150681" w:rsidRPr="00D91C8F" w:rsidRDefault="00150681" w:rsidP="00C16F60">
            <w:pPr>
              <w:rPr>
                <w:rFonts w:ascii="Arial" w:hAnsi="Arial" w:cs="Arial"/>
                <w:sz w:val="20"/>
                <w:szCs w:val="20"/>
              </w:rPr>
            </w:pPr>
            <w:r w:rsidRPr="00D91C8F">
              <w:rPr>
                <w:rFonts w:ascii="Arial" w:hAnsi="Arial" w:cs="Arial"/>
                <w:sz w:val="20"/>
                <w:szCs w:val="20"/>
              </w:rPr>
              <w:t>Verificación completada</w:t>
            </w:r>
          </w:p>
        </w:tc>
        <w:tc>
          <w:tcPr>
            <w:tcW w:w="3408" w:type="dxa"/>
          </w:tcPr>
          <w:p w14:paraId="4596520D" w14:textId="6B7F7B76" w:rsidR="00150681" w:rsidRPr="00D91C8F" w:rsidRDefault="00150681" w:rsidP="00C16F60">
            <w:pPr>
              <w:rPr>
                <w:rFonts w:ascii="Arial" w:hAnsi="Arial" w:cs="Arial"/>
                <w:sz w:val="20"/>
                <w:szCs w:val="20"/>
              </w:rPr>
            </w:pPr>
            <w:r w:rsidRPr="00D91C8F">
              <w:rPr>
                <w:rFonts w:ascii="Arial" w:hAnsi="Arial" w:cs="Arial"/>
                <w:sz w:val="20"/>
                <w:szCs w:val="20"/>
              </w:rPr>
              <w:t xml:space="preserve">Sí </w:t>
            </w:r>
          </w:p>
        </w:tc>
        <w:tc>
          <w:tcPr>
            <w:tcW w:w="3408" w:type="dxa"/>
          </w:tcPr>
          <w:p w14:paraId="32D69E0E" w14:textId="30D376EC" w:rsidR="00150681" w:rsidRPr="00D91C8F" w:rsidRDefault="000F2523" w:rsidP="00C16F60">
            <w:pPr>
              <w:rPr>
                <w:rFonts w:ascii="Arial" w:hAnsi="Arial" w:cs="Arial"/>
                <w:sz w:val="20"/>
                <w:szCs w:val="20"/>
              </w:rPr>
            </w:pPr>
            <w:r w:rsidRPr="0000394D">
              <w:rPr>
                <w:rFonts w:ascii="Arial" w:hAnsi="Arial" w:cs="Arial"/>
                <w:sz w:val="22"/>
                <w:szCs w:val="22"/>
              </w:rPr>
              <w:t>FT-SW-VER-001-C10</w:t>
            </w:r>
            <w:r>
              <w:rPr>
                <w:rFonts w:ascii="Arial" w:hAnsi="Arial" w:cs="Arial"/>
                <w:sz w:val="22"/>
                <w:szCs w:val="22"/>
              </w:rPr>
              <w:t xml:space="preserve"> V</w:t>
            </w:r>
            <w:r w:rsidR="00150681">
              <w:rPr>
                <w:rFonts w:ascii="Arial" w:hAnsi="Arial" w:cs="Arial"/>
                <w:sz w:val="20"/>
                <w:szCs w:val="20"/>
              </w:rPr>
              <w:t>1.0.0</w:t>
            </w:r>
          </w:p>
        </w:tc>
      </w:tr>
      <w:tr w:rsidR="00150681" w:rsidRPr="00D91C8F" w14:paraId="20AFA4DB" w14:textId="77777777" w:rsidTr="00C16F60">
        <w:trPr>
          <w:jc w:val="center"/>
        </w:trPr>
        <w:tc>
          <w:tcPr>
            <w:tcW w:w="3408" w:type="dxa"/>
          </w:tcPr>
          <w:p w14:paraId="666A7100" w14:textId="77777777" w:rsidR="00150681" w:rsidRPr="00D91C8F" w:rsidRDefault="00150681" w:rsidP="00C16F60">
            <w:pPr>
              <w:rPr>
                <w:rFonts w:ascii="Arial" w:hAnsi="Arial" w:cs="Arial"/>
                <w:sz w:val="20"/>
                <w:szCs w:val="20"/>
              </w:rPr>
            </w:pPr>
            <w:r w:rsidRPr="00D91C8F">
              <w:rPr>
                <w:rFonts w:ascii="Arial" w:hAnsi="Arial" w:cs="Arial"/>
                <w:sz w:val="20"/>
                <w:szCs w:val="20"/>
              </w:rPr>
              <w:t>Baseline de requisitos cerrada</w:t>
            </w:r>
          </w:p>
        </w:tc>
        <w:tc>
          <w:tcPr>
            <w:tcW w:w="3408" w:type="dxa"/>
          </w:tcPr>
          <w:p w14:paraId="1C7E00C4" w14:textId="7ABEBD55" w:rsidR="00150681" w:rsidRPr="00D91C8F" w:rsidRDefault="00150681" w:rsidP="00C16F60">
            <w:pPr>
              <w:rPr>
                <w:rFonts w:ascii="Arial" w:hAnsi="Arial" w:cs="Arial"/>
                <w:sz w:val="20"/>
                <w:szCs w:val="20"/>
              </w:rPr>
            </w:pPr>
            <w:r w:rsidRPr="00D91C8F">
              <w:rPr>
                <w:rFonts w:ascii="Arial" w:hAnsi="Arial" w:cs="Arial"/>
                <w:sz w:val="20"/>
                <w:szCs w:val="20"/>
              </w:rPr>
              <w:t xml:space="preserve">Sí </w:t>
            </w:r>
          </w:p>
        </w:tc>
        <w:tc>
          <w:tcPr>
            <w:tcW w:w="3408" w:type="dxa"/>
          </w:tcPr>
          <w:p w14:paraId="28F02B08" w14:textId="7874FD79" w:rsidR="00150681" w:rsidRPr="00D91C8F" w:rsidRDefault="000F2523" w:rsidP="00C16F60">
            <w:pPr>
              <w:rPr>
                <w:rFonts w:ascii="Arial" w:hAnsi="Arial" w:cs="Arial"/>
                <w:sz w:val="20"/>
                <w:szCs w:val="20"/>
              </w:rPr>
            </w:pPr>
            <w:r w:rsidRPr="000F2523">
              <w:rPr>
                <w:rFonts w:ascii="Arial" w:hAnsi="Arial" w:cs="Arial"/>
                <w:sz w:val="20"/>
                <w:szCs w:val="20"/>
              </w:rPr>
              <w:t>FT-SW-001-C6</w:t>
            </w:r>
            <w:r>
              <w:rPr>
                <w:rFonts w:ascii="Arial" w:hAnsi="Arial" w:cs="Arial"/>
                <w:sz w:val="20"/>
                <w:szCs w:val="20"/>
              </w:rPr>
              <w:t xml:space="preserve"> V</w:t>
            </w:r>
            <w:r w:rsidR="00150681">
              <w:rPr>
                <w:rFonts w:ascii="Arial" w:hAnsi="Arial" w:cs="Arial"/>
                <w:sz w:val="20"/>
                <w:szCs w:val="20"/>
              </w:rPr>
              <w:t>1.0.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150681" w:rsidRPr="00D91C8F" w14:paraId="5B6BF8AF" w14:textId="77777777" w:rsidTr="00C16F60">
        <w:trPr>
          <w:jc w:val="center"/>
        </w:trPr>
        <w:tc>
          <w:tcPr>
            <w:tcW w:w="3408" w:type="dxa"/>
          </w:tcPr>
          <w:p w14:paraId="0D541BF6" w14:textId="77777777" w:rsidR="00150681" w:rsidRPr="00D91C8F" w:rsidRDefault="00150681" w:rsidP="00C16F60">
            <w:pPr>
              <w:rPr>
                <w:rFonts w:ascii="Arial" w:hAnsi="Arial" w:cs="Arial"/>
                <w:sz w:val="20"/>
                <w:szCs w:val="20"/>
              </w:rPr>
            </w:pPr>
            <w:r w:rsidRPr="00D91C8F">
              <w:rPr>
                <w:rFonts w:ascii="Arial" w:hAnsi="Arial" w:cs="Arial"/>
                <w:sz w:val="20"/>
                <w:szCs w:val="20"/>
              </w:rPr>
              <w:t>RMF / riesgos actualizados</w:t>
            </w:r>
          </w:p>
        </w:tc>
        <w:tc>
          <w:tcPr>
            <w:tcW w:w="3408" w:type="dxa"/>
          </w:tcPr>
          <w:p w14:paraId="6EC15AE5" w14:textId="2EB913BE" w:rsidR="00150681" w:rsidRPr="00D91C8F" w:rsidRDefault="00150681" w:rsidP="00C16F60">
            <w:pPr>
              <w:rPr>
                <w:rFonts w:ascii="Arial" w:hAnsi="Arial" w:cs="Arial"/>
                <w:sz w:val="20"/>
                <w:szCs w:val="20"/>
              </w:rPr>
            </w:pPr>
            <w:r w:rsidRPr="00D91C8F">
              <w:rPr>
                <w:rFonts w:ascii="Arial" w:hAnsi="Arial" w:cs="Arial"/>
                <w:sz w:val="20"/>
                <w:szCs w:val="20"/>
              </w:rPr>
              <w:t xml:space="preserve">Sí </w:t>
            </w:r>
          </w:p>
        </w:tc>
        <w:tc>
          <w:tcPr>
            <w:tcW w:w="3408" w:type="dxa"/>
          </w:tcPr>
          <w:p w14:paraId="0AC8FBAE" w14:textId="66661C93" w:rsidR="00150681" w:rsidRPr="00D91C8F" w:rsidRDefault="00150681" w:rsidP="00C16F60">
            <w:pPr>
              <w:rPr>
                <w:rFonts w:ascii="Arial" w:hAnsi="Arial" w:cs="Arial"/>
                <w:sz w:val="20"/>
                <w:szCs w:val="20"/>
              </w:rPr>
            </w:pPr>
            <w:r w:rsidRPr="00150681">
              <w:rPr>
                <w:rFonts w:ascii="Arial" w:hAnsi="Arial" w:cs="Arial"/>
                <w:sz w:val="20"/>
                <w:szCs w:val="20"/>
              </w:rPr>
              <w:t>RMF - SW – AD-C14</w:t>
            </w:r>
            <w:r>
              <w:rPr>
                <w:rFonts w:ascii="Arial" w:hAnsi="Arial" w:cs="Arial"/>
                <w:sz w:val="20"/>
                <w:szCs w:val="20"/>
              </w:rPr>
              <w:t xml:space="preserve"> V1.0.1</w:t>
            </w:r>
          </w:p>
        </w:tc>
      </w:tr>
      <w:tr w:rsidR="00150681" w:rsidRPr="00D91C8F" w14:paraId="4A735A25" w14:textId="77777777" w:rsidTr="00C16F60">
        <w:trPr>
          <w:jc w:val="center"/>
        </w:trPr>
        <w:tc>
          <w:tcPr>
            <w:tcW w:w="3408" w:type="dxa"/>
          </w:tcPr>
          <w:p w14:paraId="58302D6F" w14:textId="77777777" w:rsidR="00150681" w:rsidRPr="00D91C8F" w:rsidRDefault="00150681" w:rsidP="00C16F60">
            <w:pPr>
              <w:rPr>
                <w:rFonts w:ascii="Arial" w:hAnsi="Arial" w:cs="Arial"/>
                <w:sz w:val="20"/>
                <w:szCs w:val="20"/>
              </w:rPr>
            </w:pPr>
            <w:r w:rsidRPr="00D91C8F">
              <w:rPr>
                <w:rFonts w:ascii="Arial" w:hAnsi="Arial" w:cs="Arial"/>
                <w:sz w:val="20"/>
                <w:szCs w:val="20"/>
              </w:rPr>
              <w:t>SBOM / ciberseguridad revisada</w:t>
            </w:r>
          </w:p>
        </w:tc>
        <w:tc>
          <w:tcPr>
            <w:tcW w:w="3408" w:type="dxa"/>
          </w:tcPr>
          <w:p w14:paraId="4B4BEFB0" w14:textId="4B47A64D" w:rsidR="00150681" w:rsidRPr="00D91C8F" w:rsidRDefault="00150681" w:rsidP="00C16F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N/A</w:t>
            </w:r>
          </w:p>
        </w:tc>
        <w:tc>
          <w:tcPr>
            <w:tcW w:w="3408" w:type="dxa"/>
          </w:tcPr>
          <w:p w14:paraId="3B371026" w14:textId="77777777" w:rsidR="00150681" w:rsidRPr="00D91C8F" w:rsidRDefault="00150681" w:rsidP="00C16F6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0681" w:rsidRPr="00D91C8F" w14:paraId="0CF0B007" w14:textId="77777777" w:rsidTr="00C16F60">
        <w:trPr>
          <w:jc w:val="center"/>
        </w:trPr>
        <w:tc>
          <w:tcPr>
            <w:tcW w:w="3408" w:type="dxa"/>
          </w:tcPr>
          <w:p w14:paraId="46561D33" w14:textId="77777777" w:rsidR="00150681" w:rsidRPr="00D91C8F" w:rsidRDefault="00150681" w:rsidP="00C16F60">
            <w:pPr>
              <w:rPr>
                <w:rFonts w:ascii="Arial" w:hAnsi="Arial" w:cs="Arial"/>
                <w:sz w:val="20"/>
                <w:szCs w:val="20"/>
              </w:rPr>
            </w:pPr>
            <w:r w:rsidRPr="00D91C8F">
              <w:rPr>
                <w:rFonts w:ascii="Arial" w:hAnsi="Arial" w:cs="Arial"/>
                <w:sz w:val="20"/>
                <w:szCs w:val="20"/>
              </w:rPr>
              <w:t>Issues abiertos revisados</w:t>
            </w:r>
          </w:p>
        </w:tc>
        <w:tc>
          <w:tcPr>
            <w:tcW w:w="3408" w:type="dxa"/>
          </w:tcPr>
          <w:p w14:paraId="70AB0C9C" w14:textId="77777777" w:rsidR="00150681" w:rsidRPr="00D91C8F" w:rsidRDefault="00150681" w:rsidP="00C16F60">
            <w:pPr>
              <w:rPr>
                <w:rFonts w:ascii="Arial" w:hAnsi="Arial" w:cs="Arial"/>
                <w:sz w:val="20"/>
                <w:szCs w:val="20"/>
              </w:rPr>
            </w:pPr>
            <w:r w:rsidRPr="00D91C8F">
              <w:rPr>
                <w:rFonts w:ascii="Arial" w:hAnsi="Arial" w:cs="Arial"/>
                <w:sz w:val="20"/>
                <w:szCs w:val="20"/>
              </w:rPr>
              <w:t>N/A</w:t>
            </w:r>
          </w:p>
        </w:tc>
        <w:tc>
          <w:tcPr>
            <w:tcW w:w="3408" w:type="dxa"/>
          </w:tcPr>
          <w:p w14:paraId="6D0FA9C4" w14:textId="77777777" w:rsidR="00150681" w:rsidRPr="00D91C8F" w:rsidRDefault="00150681" w:rsidP="00C16F6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0681" w:rsidRPr="00D91C8F" w14:paraId="0951FB72" w14:textId="77777777" w:rsidTr="00C16F60">
        <w:trPr>
          <w:jc w:val="center"/>
        </w:trPr>
        <w:tc>
          <w:tcPr>
            <w:tcW w:w="3408" w:type="dxa"/>
          </w:tcPr>
          <w:p w14:paraId="089DBEB5" w14:textId="77777777" w:rsidR="00150681" w:rsidRPr="00D91C8F" w:rsidRDefault="00150681" w:rsidP="00C16F60">
            <w:pPr>
              <w:rPr>
                <w:rFonts w:ascii="Arial" w:hAnsi="Arial" w:cs="Arial"/>
                <w:sz w:val="20"/>
                <w:szCs w:val="20"/>
              </w:rPr>
            </w:pPr>
            <w:r w:rsidRPr="00D91C8F">
              <w:rPr>
                <w:rFonts w:ascii="Arial" w:hAnsi="Arial" w:cs="Arial"/>
                <w:sz w:val="20"/>
                <w:szCs w:val="20"/>
              </w:rPr>
              <w:t>Notas de versión publicadas</w:t>
            </w:r>
          </w:p>
        </w:tc>
        <w:tc>
          <w:tcPr>
            <w:tcW w:w="3408" w:type="dxa"/>
          </w:tcPr>
          <w:p w14:paraId="26A9E824" w14:textId="0FC6E7C8" w:rsidR="00150681" w:rsidRPr="00D91C8F" w:rsidRDefault="00150681" w:rsidP="00C16F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N/A</w:t>
            </w:r>
          </w:p>
        </w:tc>
        <w:tc>
          <w:tcPr>
            <w:tcW w:w="3408" w:type="dxa"/>
          </w:tcPr>
          <w:p w14:paraId="5F3B845E" w14:textId="77777777" w:rsidR="00150681" w:rsidRPr="00D91C8F" w:rsidRDefault="00150681" w:rsidP="00C16F6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0681" w:rsidRPr="00D91C8F" w14:paraId="7FB18DD1" w14:textId="77777777" w:rsidTr="00C16F60">
        <w:trPr>
          <w:jc w:val="center"/>
        </w:trPr>
        <w:tc>
          <w:tcPr>
            <w:tcW w:w="3408" w:type="dxa"/>
          </w:tcPr>
          <w:p w14:paraId="2927EA1B" w14:textId="77777777" w:rsidR="00150681" w:rsidRPr="00D91C8F" w:rsidRDefault="00150681" w:rsidP="00C16F60">
            <w:pPr>
              <w:rPr>
                <w:rFonts w:ascii="Arial" w:hAnsi="Arial" w:cs="Arial"/>
                <w:sz w:val="20"/>
                <w:szCs w:val="20"/>
              </w:rPr>
            </w:pPr>
            <w:r w:rsidRPr="00D91C8F">
              <w:rPr>
                <w:rFonts w:ascii="Arial" w:hAnsi="Arial" w:cs="Arial"/>
                <w:sz w:val="20"/>
                <w:szCs w:val="20"/>
              </w:rPr>
              <w:t>Release Audit Package cerrado</w:t>
            </w:r>
          </w:p>
        </w:tc>
        <w:tc>
          <w:tcPr>
            <w:tcW w:w="3408" w:type="dxa"/>
          </w:tcPr>
          <w:p w14:paraId="7B4CCF4B" w14:textId="297D5706" w:rsidR="00150681" w:rsidRPr="00D91C8F" w:rsidRDefault="00150681" w:rsidP="00C16F60">
            <w:pPr>
              <w:rPr>
                <w:rFonts w:ascii="Arial" w:hAnsi="Arial" w:cs="Arial"/>
                <w:sz w:val="20"/>
                <w:szCs w:val="20"/>
              </w:rPr>
            </w:pPr>
            <w:r w:rsidRPr="00D91C8F">
              <w:rPr>
                <w:rFonts w:ascii="Arial" w:hAnsi="Arial" w:cs="Arial"/>
                <w:sz w:val="20"/>
                <w:szCs w:val="20"/>
              </w:rPr>
              <w:t>Sí</w:t>
            </w:r>
          </w:p>
        </w:tc>
        <w:tc>
          <w:tcPr>
            <w:tcW w:w="3408" w:type="dxa"/>
          </w:tcPr>
          <w:p w14:paraId="4CB96702" w14:textId="77777777" w:rsidR="00150681" w:rsidRPr="00D91C8F" w:rsidRDefault="00150681" w:rsidP="00C16F6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99A7FD0" w14:textId="77777777" w:rsidR="00150681" w:rsidRPr="00D91C8F" w:rsidRDefault="00150681" w:rsidP="00150681">
      <w:pPr>
        <w:rPr>
          <w:rFonts w:ascii="Arial" w:hAnsi="Arial" w:cs="Arial"/>
          <w:sz w:val="20"/>
          <w:szCs w:val="20"/>
        </w:rPr>
      </w:pPr>
    </w:p>
    <w:p w14:paraId="17263631" w14:textId="77777777" w:rsidR="00150681" w:rsidRPr="00D91C8F" w:rsidRDefault="00150681" w:rsidP="00150681">
      <w:pPr>
        <w:rPr>
          <w:rFonts w:ascii="Arial" w:hAnsi="Arial" w:cs="Arial"/>
          <w:b/>
          <w:sz w:val="20"/>
          <w:szCs w:val="20"/>
        </w:rPr>
      </w:pPr>
      <w:r w:rsidRPr="00D91C8F">
        <w:rPr>
          <w:rFonts w:ascii="Arial" w:hAnsi="Arial" w:cs="Arial"/>
          <w:sz w:val="20"/>
          <w:szCs w:val="20"/>
        </w:rPr>
        <w:t>Decisión de liberación</w:t>
      </w:r>
    </w:p>
    <w:tbl>
      <w:tblPr>
        <w:tblStyle w:val="Sombreadomedio2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4"/>
        <w:gridCol w:w="3523"/>
        <w:gridCol w:w="3183"/>
      </w:tblGrid>
      <w:tr w:rsidR="00150681" w:rsidRPr="00D91C8F" w14:paraId="0CB787B0" w14:textId="77777777" w:rsidTr="00C16F6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7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5004C"/>
            <w:vAlign w:val="center"/>
          </w:tcPr>
          <w:p w14:paraId="2FF9B14C" w14:textId="77777777" w:rsidR="00150681" w:rsidRPr="00D91C8F" w:rsidRDefault="00150681" w:rsidP="00C16F60">
            <w:pPr>
              <w:spacing w:after="200" w:line="276" w:lineRule="auto"/>
              <w:rPr>
                <w:rFonts w:ascii="Arial" w:hAnsi="Arial" w:cs="Arial"/>
                <w:bCs w:val="0"/>
                <w:sz w:val="20"/>
                <w:szCs w:val="20"/>
              </w:rPr>
            </w:pPr>
            <w:r w:rsidRPr="00D91C8F">
              <w:rPr>
                <w:rFonts w:ascii="Arial" w:hAnsi="Arial" w:cs="Arial"/>
                <w:bCs w:val="0"/>
                <w:sz w:val="20"/>
                <w:szCs w:val="20"/>
              </w:rPr>
              <w:t>Decisión</w:t>
            </w:r>
          </w:p>
        </w:tc>
        <w:tc>
          <w:tcPr>
            <w:tcW w:w="352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5004C"/>
            <w:vAlign w:val="center"/>
          </w:tcPr>
          <w:p w14:paraId="19136CA1" w14:textId="77777777" w:rsidR="00150681" w:rsidRPr="00D91C8F" w:rsidRDefault="00150681" w:rsidP="00C16F60">
            <w:pPr>
              <w:spacing w:after="200"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sz w:val="20"/>
                <w:szCs w:val="20"/>
              </w:rPr>
            </w:pPr>
            <w:r w:rsidRPr="00D91C8F">
              <w:rPr>
                <w:rFonts w:ascii="Arial" w:hAnsi="Arial" w:cs="Arial"/>
                <w:bCs w:val="0"/>
                <w:sz w:val="20"/>
                <w:szCs w:val="20"/>
              </w:rPr>
              <w:t>Nombre</w:t>
            </w:r>
          </w:p>
        </w:tc>
        <w:tc>
          <w:tcPr>
            <w:tcW w:w="31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5004C"/>
          </w:tcPr>
          <w:p w14:paraId="193B22EC" w14:textId="77777777" w:rsidR="00150681" w:rsidRPr="00D91C8F" w:rsidRDefault="00150681" w:rsidP="00C16F60">
            <w:pPr>
              <w:spacing w:after="200"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sz w:val="20"/>
                <w:szCs w:val="20"/>
              </w:rPr>
            </w:pPr>
            <w:r w:rsidRPr="00D91C8F">
              <w:rPr>
                <w:rFonts w:ascii="Arial" w:hAnsi="Arial" w:cs="Arial"/>
                <w:bCs w:val="0"/>
                <w:sz w:val="20"/>
                <w:szCs w:val="20"/>
              </w:rPr>
              <w:t>Firma</w:t>
            </w:r>
          </w:p>
        </w:tc>
      </w:tr>
      <w:tr w:rsidR="00150681" w:rsidRPr="00D91C8F" w14:paraId="36B81FF3" w14:textId="77777777" w:rsidTr="00C16F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34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5004C"/>
            <w:vAlign w:val="center"/>
          </w:tcPr>
          <w:p w14:paraId="77DD1724" w14:textId="77777777" w:rsidR="00150681" w:rsidRPr="00D91C8F" w:rsidRDefault="00150681" w:rsidP="00C16F60">
            <w:pPr>
              <w:spacing w:after="200" w:line="276" w:lineRule="auto"/>
              <w:rPr>
                <w:rFonts w:ascii="Arial" w:hAnsi="Arial" w:cs="Arial"/>
                <w:bCs w:val="0"/>
                <w:sz w:val="20"/>
                <w:szCs w:val="20"/>
              </w:rPr>
            </w:pPr>
            <w:r w:rsidRPr="00D91C8F">
              <w:rPr>
                <w:rFonts w:ascii="Arial" w:hAnsi="Arial" w:cs="Arial"/>
                <w:bCs w:val="0"/>
                <w:sz w:val="20"/>
                <w:szCs w:val="20"/>
              </w:rPr>
              <w:t>Justificación / observaciones</w:t>
            </w:r>
          </w:p>
        </w:tc>
        <w:tc>
          <w:tcPr>
            <w:tcW w:w="3523" w:type="dxa"/>
            <w:shd w:val="clear" w:color="auto" w:fill="FFFFFF" w:themeFill="background1"/>
            <w:vAlign w:val="center"/>
          </w:tcPr>
          <w:p w14:paraId="77CDC6B9" w14:textId="77777777" w:rsidR="00150681" w:rsidRPr="00D91C8F" w:rsidRDefault="00150681" w:rsidP="00C16F60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  <w:r w:rsidRPr="00D91C8F">
              <w:rPr>
                <w:rFonts w:ascii="Arial" w:hAnsi="Arial" w:cs="Arial"/>
                <w:b/>
                <w:sz w:val="20"/>
                <w:szCs w:val="20"/>
              </w:rPr>
              <w:t>_</w:t>
            </w:r>
          </w:p>
        </w:tc>
        <w:tc>
          <w:tcPr>
            <w:tcW w:w="3183" w:type="dxa"/>
            <w:shd w:val="clear" w:color="auto" w:fill="FFFFFF" w:themeFill="background1"/>
          </w:tcPr>
          <w:p w14:paraId="2C4D90C8" w14:textId="77777777" w:rsidR="00150681" w:rsidRPr="00D91C8F" w:rsidRDefault="00150681" w:rsidP="00C16F60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50681" w:rsidRPr="00D91C8F" w14:paraId="788CF6D5" w14:textId="77777777" w:rsidTr="00C16F6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34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5004C"/>
            <w:vAlign w:val="center"/>
          </w:tcPr>
          <w:p w14:paraId="50AE7834" w14:textId="77777777" w:rsidR="00150681" w:rsidRPr="00D91C8F" w:rsidRDefault="00150681" w:rsidP="00C16F60">
            <w:pPr>
              <w:spacing w:after="200" w:line="276" w:lineRule="auto"/>
              <w:rPr>
                <w:rFonts w:ascii="Arial" w:hAnsi="Arial" w:cs="Arial"/>
                <w:bCs w:val="0"/>
                <w:sz w:val="20"/>
                <w:szCs w:val="20"/>
              </w:rPr>
            </w:pPr>
            <w:r w:rsidRPr="00D91C8F">
              <w:rPr>
                <w:rFonts w:ascii="Arial" w:hAnsi="Arial" w:cs="Arial"/>
                <w:bCs w:val="0"/>
                <w:sz w:val="20"/>
                <w:szCs w:val="20"/>
              </w:rPr>
              <w:t>QA</w:t>
            </w:r>
          </w:p>
        </w:tc>
        <w:tc>
          <w:tcPr>
            <w:tcW w:w="3523" w:type="dxa"/>
            <w:vAlign w:val="center"/>
          </w:tcPr>
          <w:p w14:paraId="5046554E" w14:textId="77777777" w:rsidR="00150681" w:rsidRPr="00D91C8F" w:rsidRDefault="00150681" w:rsidP="00C16F60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</w:rPr>
            </w:pPr>
            <w:r w:rsidRPr="00D91C8F">
              <w:rPr>
                <w:rFonts w:ascii="Arial" w:hAnsi="Arial" w:cs="Arial"/>
                <w:bCs/>
                <w:sz w:val="20"/>
                <w:szCs w:val="20"/>
              </w:rPr>
              <w:t xml:space="preserve">Líder Julián Rojas </w:t>
            </w:r>
          </w:p>
        </w:tc>
        <w:tc>
          <w:tcPr>
            <w:tcW w:w="3183" w:type="dxa"/>
          </w:tcPr>
          <w:p w14:paraId="35437930" w14:textId="77777777" w:rsidR="00150681" w:rsidRPr="00D91C8F" w:rsidRDefault="00150681" w:rsidP="00C16F60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</w:rPr>
            </w:pPr>
            <w:r w:rsidRPr="00D91C8F">
              <w:rPr>
                <w:rFonts w:ascii="Arial" w:hAnsi="Arial" w:cs="Arial"/>
                <w:bCs/>
                <w:sz w:val="20"/>
                <w:szCs w:val="20"/>
              </w:rPr>
              <w:t>Soporte digital</w:t>
            </w:r>
          </w:p>
        </w:tc>
      </w:tr>
      <w:tr w:rsidR="00150681" w:rsidRPr="00D91C8F" w14:paraId="57C4192B" w14:textId="77777777" w:rsidTr="00C16F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34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5004C"/>
            <w:vAlign w:val="center"/>
          </w:tcPr>
          <w:p w14:paraId="52E645C2" w14:textId="77777777" w:rsidR="00150681" w:rsidRPr="00D91C8F" w:rsidRDefault="00150681" w:rsidP="00C16F60">
            <w:pPr>
              <w:spacing w:after="200" w:line="276" w:lineRule="auto"/>
              <w:rPr>
                <w:rFonts w:ascii="Arial" w:hAnsi="Arial" w:cs="Arial"/>
                <w:bCs w:val="0"/>
                <w:sz w:val="20"/>
                <w:szCs w:val="20"/>
              </w:rPr>
            </w:pPr>
            <w:r w:rsidRPr="00D91C8F">
              <w:rPr>
                <w:rFonts w:ascii="Arial" w:hAnsi="Arial" w:cs="Arial"/>
                <w:bCs w:val="0"/>
                <w:sz w:val="20"/>
                <w:szCs w:val="20"/>
              </w:rPr>
              <w:t>RA (si aplica)</w:t>
            </w:r>
          </w:p>
        </w:tc>
        <w:tc>
          <w:tcPr>
            <w:tcW w:w="3523" w:type="dxa"/>
            <w:shd w:val="clear" w:color="auto" w:fill="FFFFFF" w:themeFill="background1"/>
            <w:vAlign w:val="center"/>
          </w:tcPr>
          <w:p w14:paraId="670F1165" w14:textId="77777777" w:rsidR="00150681" w:rsidRPr="00D91C8F" w:rsidRDefault="00150681" w:rsidP="00C16F60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</w:rPr>
            </w:pPr>
            <w:r w:rsidRPr="00D91C8F">
              <w:rPr>
                <w:rFonts w:ascii="Arial" w:hAnsi="Arial" w:cs="Arial"/>
                <w:bCs/>
                <w:sz w:val="20"/>
                <w:szCs w:val="20"/>
              </w:rPr>
              <w:t xml:space="preserve">Darío Ramos </w:t>
            </w:r>
          </w:p>
        </w:tc>
        <w:tc>
          <w:tcPr>
            <w:tcW w:w="3183" w:type="dxa"/>
            <w:shd w:val="clear" w:color="auto" w:fill="FFFFFF" w:themeFill="background1"/>
          </w:tcPr>
          <w:p w14:paraId="481B3B70" w14:textId="77777777" w:rsidR="00150681" w:rsidRPr="00D91C8F" w:rsidRDefault="00150681" w:rsidP="00C16F60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</w:rPr>
            </w:pPr>
            <w:r w:rsidRPr="00D91C8F">
              <w:rPr>
                <w:rFonts w:ascii="Arial" w:hAnsi="Arial" w:cs="Arial"/>
                <w:bCs/>
                <w:sz w:val="20"/>
                <w:szCs w:val="20"/>
              </w:rPr>
              <w:t>Soporte digital</w:t>
            </w:r>
          </w:p>
        </w:tc>
      </w:tr>
    </w:tbl>
    <w:p w14:paraId="19066C87" w14:textId="77777777" w:rsidR="00150681" w:rsidRPr="00D91C8F" w:rsidRDefault="00150681" w:rsidP="00150681">
      <w:pPr>
        <w:rPr>
          <w:rFonts w:ascii="Arial" w:hAnsi="Arial" w:cs="Arial"/>
          <w:b/>
          <w:sz w:val="20"/>
          <w:szCs w:val="20"/>
        </w:rPr>
      </w:pPr>
    </w:p>
    <w:p w14:paraId="12C53EE4" w14:textId="77777777" w:rsidR="00494606" w:rsidRPr="00D91C8F" w:rsidRDefault="00494606">
      <w:pPr>
        <w:rPr>
          <w:rFonts w:ascii="Arial" w:hAnsi="Arial" w:cs="Arial"/>
          <w:b/>
          <w:sz w:val="20"/>
          <w:szCs w:val="20"/>
        </w:rPr>
      </w:pPr>
    </w:p>
    <w:sectPr w:rsidR="00494606" w:rsidRPr="00D91C8F" w:rsidSect="00034616">
      <w:headerReference w:type="default" r:id="rId10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E0506B" w14:textId="77777777" w:rsidR="007A675A" w:rsidRDefault="007A675A" w:rsidP="008A29A7">
      <w:pPr>
        <w:spacing w:after="0" w:line="240" w:lineRule="auto"/>
      </w:pPr>
      <w:r>
        <w:separator/>
      </w:r>
    </w:p>
  </w:endnote>
  <w:endnote w:type="continuationSeparator" w:id="0">
    <w:p w14:paraId="78130E42" w14:textId="77777777" w:rsidR="007A675A" w:rsidRDefault="007A675A" w:rsidP="008A2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Arial (Cuerpo en alfabeto compl">
    <w:altName w:val="Arial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29B980" w14:textId="77777777" w:rsidR="007A675A" w:rsidRDefault="007A675A" w:rsidP="008A29A7">
      <w:pPr>
        <w:spacing w:after="0" w:line="240" w:lineRule="auto"/>
      </w:pPr>
      <w:r>
        <w:separator/>
      </w:r>
    </w:p>
  </w:footnote>
  <w:footnote w:type="continuationSeparator" w:id="0">
    <w:p w14:paraId="6DF0A806" w14:textId="77777777" w:rsidR="007A675A" w:rsidRDefault="007A675A" w:rsidP="008A2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F669E" w14:textId="486F3153" w:rsidR="00A518B5" w:rsidRDefault="00E80EC2" w:rsidP="00D91C8F">
    <w:r>
      <w:rPr>
        <w:noProof/>
      </w:rPr>
      <w:drawing>
        <wp:anchor distT="0" distB="0" distL="114300" distR="114300" simplePos="0" relativeHeight="251658752" behindDoc="0" locked="0" layoutInCell="1" allowOverlap="1" wp14:anchorId="1331B1B3" wp14:editId="7E767BE7">
          <wp:simplePos x="0" y="0"/>
          <wp:positionH relativeFrom="column">
            <wp:posOffset>5512182</wp:posOffset>
          </wp:positionH>
          <wp:positionV relativeFrom="paragraph">
            <wp:posOffset>-92600</wp:posOffset>
          </wp:positionV>
          <wp:extent cx="980440" cy="275590"/>
          <wp:effectExtent l="0" t="0" r="0" b="0"/>
          <wp:wrapSquare wrapText="bothSides"/>
          <wp:docPr id="151616016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1616016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80440" cy="2755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518B5" w:rsidRPr="00BE673C">
      <w:rPr>
        <w:color w:val="646464"/>
        <w:sz w:val="16"/>
      </w:rPr>
      <w:t>Epigram · Plantilla controlada ·</w:t>
    </w:r>
    <w:r w:rsidR="00A518B5">
      <w:rPr>
        <w:color w:val="646464"/>
        <w:sz w:val="16"/>
      </w:rPr>
      <w:t>FT-SW-REL-004-C12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2954AB4"/>
    <w:multiLevelType w:val="multilevel"/>
    <w:tmpl w:val="696A861E"/>
    <w:styleLink w:val="Listaactual1"/>
    <w:lvl w:ilvl="0">
      <w:start w:val="1"/>
      <w:numFmt w:val="decimal"/>
      <w:lvlText w:val="%1"/>
      <w:lvlJc w:val="left"/>
      <w:pPr>
        <w:ind w:left="480" w:hanging="480"/>
      </w:pPr>
    </w:lvl>
    <w:lvl w:ilvl="1">
      <w:start w:val="1"/>
      <w:numFmt w:val="decimal"/>
      <w:lvlText w:val="%1.%2"/>
      <w:lvlJc w:val="left"/>
      <w:pPr>
        <w:ind w:left="680" w:hanging="680"/>
      </w:pPr>
    </w:lvl>
    <w:lvl w:ilvl="2">
      <w:start w:val="1"/>
      <w:numFmt w:val="decimal"/>
      <w:lvlText w:val="%3."/>
      <w:lvlJc w:val="left"/>
      <w:pPr>
        <w:ind w:left="907" w:hanging="907"/>
      </w:pPr>
    </w:lvl>
    <w:lvl w:ilvl="3">
      <w:start w:val="1"/>
      <w:numFmt w:val="decimal"/>
      <w:lvlText w:val="%1.%2.%3.%4"/>
      <w:lvlJc w:val="left"/>
      <w:pPr>
        <w:ind w:left="1304" w:hanging="1304"/>
      </w:pPr>
    </w:lvl>
    <w:lvl w:ilvl="4">
      <w:start w:val="1"/>
      <w:numFmt w:val="decimal"/>
      <w:lvlText w:val="%1.%2.%3.%4.%5"/>
      <w:lvlJc w:val="left"/>
      <w:pPr>
        <w:ind w:left="1871" w:hanging="1871"/>
      </w:pPr>
    </w:lvl>
    <w:lvl w:ilvl="5">
      <w:start w:val="1"/>
      <w:numFmt w:val="decimal"/>
      <w:lvlText w:val="%1.%2.%3.%4.%5.%6"/>
      <w:lvlJc w:val="left"/>
      <w:pPr>
        <w:ind w:left="4450" w:hanging="1800"/>
      </w:pPr>
    </w:lvl>
    <w:lvl w:ilvl="6">
      <w:start w:val="1"/>
      <w:numFmt w:val="decimal"/>
      <w:lvlText w:val="%1.%2.%3.%4.%5.%6.%7"/>
      <w:lvlJc w:val="left"/>
      <w:pPr>
        <w:ind w:left="5340" w:hanging="2160"/>
      </w:pPr>
    </w:lvl>
    <w:lvl w:ilvl="7">
      <w:start w:val="1"/>
      <w:numFmt w:val="decimal"/>
      <w:lvlText w:val="%1.%2.%3.%4.%5.%6.%7.%8"/>
      <w:lvlJc w:val="left"/>
      <w:pPr>
        <w:ind w:left="6230" w:hanging="2520"/>
      </w:pPr>
    </w:lvl>
    <w:lvl w:ilvl="8">
      <w:start w:val="1"/>
      <w:numFmt w:val="decimal"/>
      <w:lvlText w:val="%1.%2.%3.%4.%5.%6.%7.%8.%9"/>
      <w:lvlJc w:val="left"/>
      <w:pPr>
        <w:ind w:left="7120" w:hanging="2880"/>
      </w:pPr>
    </w:lvl>
  </w:abstractNum>
  <w:abstractNum w:abstractNumId="10" w15:restartNumberingAfterBreak="0">
    <w:nsid w:val="041F53F1"/>
    <w:multiLevelType w:val="hybridMultilevel"/>
    <w:tmpl w:val="74D0ACA2"/>
    <w:lvl w:ilvl="0" w:tplc="48B23E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5004C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465FB3"/>
    <w:multiLevelType w:val="multilevel"/>
    <w:tmpl w:val="7BD41BAA"/>
    <w:styleLink w:val="Listaactual19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3%2.1.%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12" w15:restartNumberingAfterBreak="0">
    <w:nsid w:val="1E9A1F4A"/>
    <w:multiLevelType w:val="multilevel"/>
    <w:tmpl w:val="72F80160"/>
    <w:styleLink w:val="Listaactual20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23DB3719"/>
    <w:multiLevelType w:val="multilevel"/>
    <w:tmpl w:val="9F46E9F4"/>
    <w:styleLink w:val="Listaactual16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23F116DB"/>
    <w:multiLevelType w:val="multilevel"/>
    <w:tmpl w:val="8CCCD57E"/>
    <w:styleLink w:val="Listaactual2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27F34CBF"/>
    <w:multiLevelType w:val="multilevel"/>
    <w:tmpl w:val="FC563A04"/>
    <w:styleLink w:val="Listaactual22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283C3DCE"/>
    <w:multiLevelType w:val="hybridMultilevel"/>
    <w:tmpl w:val="5B227D8E"/>
    <w:lvl w:ilvl="0" w:tplc="51C0BC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5004C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404B1A"/>
    <w:multiLevelType w:val="multilevel"/>
    <w:tmpl w:val="3B78B592"/>
    <w:styleLink w:val="Listaactual28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21" w:hanging="102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 w15:restartNumberingAfterBreak="0">
    <w:nsid w:val="29A00DCA"/>
    <w:multiLevelType w:val="multilevel"/>
    <w:tmpl w:val="30E085CE"/>
    <w:styleLink w:val="Listaactual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2.1.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19" w15:restartNumberingAfterBreak="0">
    <w:nsid w:val="2ACF0D98"/>
    <w:multiLevelType w:val="multilevel"/>
    <w:tmpl w:val="25323ED2"/>
    <w:styleLink w:val="Listaactual3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20" w15:restartNumberingAfterBreak="0">
    <w:nsid w:val="2B4125DA"/>
    <w:multiLevelType w:val="multilevel"/>
    <w:tmpl w:val="E26603B2"/>
    <w:styleLink w:val="Listaactual21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2CAC7508"/>
    <w:multiLevelType w:val="multilevel"/>
    <w:tmpl w:val="16E82794"/>
    <w:styleLink w:val="Listaactual5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2.1.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22" w15:restartNumberingAfterBreak="0">
    <w:nsid w:val="2D931CA5"/>
    <w:multiLevelType w:val="hybridMultilevel"/>
    <w:tmpl w:val="8134122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3D1529"/>
    <w:multiLevelType w:val="hybridMultilevel"/>
    <w:tmpl w:val="813412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C031CA"/>
    <w:multiLevelType w:val="multilevel"/>
    <w:tmpl w:val="30F49066"/>
    <w:styleLink w:val="Listaactual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25" w15:restartNumberingAfterBreak="0">
    <w:nsid w:val="3BEA4F83"/>
    <w:multiLevelType w:val="multilevel"/>
    <w:tmpl w:val="6D4EA6CA"/>
    <w:styleLink w:val="Listaactual1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3%2.1.%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26" w15:restartNumberingAfterBreak="0">
    <w:nsid w:val="3C804148"/>
    <w:multiLevelType w:val="multilevel"/>
    <w:tmpl w:val="2500DAAA"/>
    <w:styleLink w:val="Listaactual9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3%2.1.%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27" w15:restartNumberingAfterBreak="0">
    <w:nsid w:val="3D581AF7"/>
    <w:multiLevelType w:val="hybridMultilevel"/>
    <w:tmpl w:val="55FABEA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182527"/>
    <w:multiLevelType w:val="multilevel"/>
    <w:tmpl w:val="C526F0BE"/>
    <w:styleLink w:val="Listaactual17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9" w15:restartNumberingAfterBreak="0">
    <w:nsid w:val="45A62D06"/>
    <w:multiLevelType w:val="multilevel"/>
    <w:tmpl w:val="06380EB6"/>
    <w:styleLink w:val="Listaactual1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3%2.1.%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30" w15:restartNumberingAfterBreak="0">
    <w:nsid w:val="45C43DDA"/>
    <w:multiLevelType w:val="multilevel"/>
    <w:tmpl w:val="5DAC2D6E"/>
    <w:styleLink w:val="Listaactual13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3%2.1.%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31" w15:restartNumberingAfterBreak="0">
    <w:nsid w:val="4BAA04D9"/>
    <w:multiLevelType w:val="multilevel"/>
    <w:tmpl w:val="30E085CE"/>
    <w:styleLink w:val="Listaactual7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2.1.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32" w15:restartNumberingAfterBreak="0">
    <w:nsid w:val="4D1F561F"/>
    <w:multiLevelType w:val="multilevel"/>
    <w:tmpl w:val="C6343856"/>
    <w:styleLink w:val="Listaactual25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3" w15:restartNumberingAfterBreak="0">
    <w:nsid w:val="50564308"/>
    <w:multiLevelType w:val="multilevel"/>
    <w:tmpl w:val="EE003512"/>
    <w:styleLink w:val="Listaactual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2.1.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34" w15:restartNumberingAfterBreak="0">
    <w:nsid w:val="56D858F8"/>
    <w:multiLevelType w:val="multilevel"/>
    <w:tmpl w:val="A6E41EB8"/>
    <w:styleLink w:val="Listaactual18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5" w15:restartNumberingAfterBreak="0">
    <w:nsid w:val="57174F26"/>
    <w:multiLevelType w:val="multilevel"/>
    <w:tmpl w:val="FBA47DD0"/>
    <w:styleLink w:val="Listaactual26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6" w15:restartNumberingAfterBreak="0">
    <w:nsid w:val="57906804"/>
    <w:multiLevelType w:val="multilevel"/>
    <w:tmpl w:val="3BF45E72"/>
    <w:styleLink w:val="Listaactual11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3%1.%2.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37" w15:restartNumberingAfterBreak="0">
    <w:nsid w:val="60486A54"/>
    <w:multiLevelType w:val="hybridMultilevel"/>
    <w:tmpl w:val="B1A6E48E"/>
    <w:lvl w:ilvl="0" w:tplc="A04AA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5004C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A01B6D"/>
    <w:multiLevelType w:val="multilevel"/>
    <w:tmpl w:val="1B98F1FA"/>
    <w:styleLink w:val="Listaactual1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3%2.1.%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39" w15:restartNumberingAfterBreak="0">
    <w:nsid w:val="613A3190"/>
    <w:multiLevelType w:val="multilevel"/>
    <w:tmpl w:val="DA5459E6"/>
    <w:lvl w:ilvl="0">
      <w:start w:val="1"/>
      <w:numFmt w:val="decimal"/>
      <w:pStyle w:val="Ttulo1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pStyle w:val="Ttulo2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ind w:left="851" w:hanging="851"/>
      </w:pPr>
      <w:rPr>
        <w:rFonts w:asciiTheme="minorHAnsi" w:hAnsiTheme="minorHAnsi" w:hint="default"/>
        <w:b w:val="0"/>
        <w:i w:val="0"/>
        <w:sz w:val="32"/>
      </w:rPr>
    </w:lvl>
    <w:lvl w:ilvl="3">
      <w:start w:val="1"/>
      <w:numFmt w:val="decimal"/>
      <w:pStyle w:val="Ttulo4"/>
      <w:lvlText w:val="%1.%2.%3.%4."/>
      <w:lvlJc w:val="left"/>
      <w:pPr>
        <w:ind w:left="1021" w:hanging="1021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0" w15:restartNumberingAfterBreak="0">
    <w:nsid w:val="617A5ADC"/>
    <w:multiLevelType w:val="multilevel"/>
    <w:tmpl w:val="A46AEFCC"/>
    <w:styleLink w:val="Listaactual27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64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1" w15:restartNumberingAfterBreak="0">
    <w:nsid w:val="66257914"/>
    <w:multiLevelType w:val="multilevel"/>
    <w:tmpl w:val="F0FEE18A"/>
    <w:styleLink w:val="Listaactual1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2" w15:restartNumberingAfterBreak="0">
    <w:nsid w:val="6D691D96"/>
    <w:multiLevelType w:val="hybridMultilevel"/>
    <w:tmpl w:val="57024234"/>
    <w:lvl w:ilvl="0" w:tplc="42E811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5004C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FF13DEA"/>
    <w:multiLevelType w:val="multilevel"/>
    <w:tmpl w:val="9E6AC6DA"/>
    <w:styleLink w:val="Listaactual23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4" w15:restartNumberingAfterBreak="0">
    <w:nsid w:val="71D19E83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pStyle w:val="Ttulo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45" w15:restartNumberingAfterBreak="0">
    <w:nsid w:val="773E549D"/>
    <w:multiLevelType w:val="hybridMultilevel"/>
    <w:tmpl w:val="CE8A1C2E"/>
    <w:lvl w:ilvl="0" w:tplc="87C06E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5004C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DF4BAD"/>
    <w:multiLevelType w:val="multilevel"/>
    <w:tmpl w:val="84844C9E"/>
    <w:styleLink w:val="Listaactual8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2.1.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num w:numId="1" w16cid:durableId="1503357617">
    <w:abstractNumId w:val="6"/>
  </w:num>
  <w:num w:numId="2" w16cid:durableId="1520772884">
    <w:abstractNumId w:val="22"/>
  </w:num>
  <w:num w:numId="3" w16cid:durableId="1701860500">
    <w:abstractNumId w:val="1"/>
  </w:num>
  <w:num w:numId="4" w16cid:durableId="1976645441">
    <w:abstractNumId w:val="8"/>
  </w:num>
  <w:num w:numId="5" w16cid:durableId="357657935">
    <w:abstractNumId w:val="4"/>
  </w:num>
  <w:num w:numId="6" w16cid:durableId="407534899">
    <w:abstractNumId w:val="2"/>
  </w:num>
  <w:num w:numId="7" w16cid:durableId="446318832">
    <w:abstractNumId w:val="0"/>
  </w:num>
  <w:num w:numId="8" w16cid:durableId="539784624">
    <w:abstractNumId w:val="5"/>
  </w:num>
  <w:num w:numId="9" w16cid:durableId="695497142">
    <w:abstractNumId w:val="7"/>
  </w:num>
  <w:num w:numId="10" w16cid:durableId="700395929">
    <w:abstractNumId w:val="3"/>
  </w:num>
  <w:num w:numId="11" w16cid:durableId="908468584">
    <w:abstractNumId w:val="27"/>
  </w:num>
  <w:num w:numId="12" w16cid:durableId="1189029941">
    <w:abstractNumId w:val="44"/>
  </w:num>
  <w:num w:numId="13" w16cid:durableId="732654704">
    <w:abstractNumId w:val="9"/>
  </w:num>
  <w:num w:numId="14" w16cid:durableId="1629749335">
    <w:abstractNumId w:val="24"/>
  </w:num>
  <w:num w:numId="15" w16cid:durableId="602155810">
    <w:abstractNumId w:val="19"/>
  </w:num>
  <w:num w:numId="16" w16cid:durableId="1217012975">
    <w:abstractNumId w:val="33"/>
  </w:num>
  <w:num w:numId="17" w16cid:durableId="71003974">
    <w:abstractNumId w:val="21"/>
  </w:num>
  <w:num w:numId="18" w16cid:durableId="944194072">
    <w:abstractNumId w:val="18"/>
  </w:num>
  <w:num w:numId="19" w16cid:durableId="769081662">
    <w:abstractNumId w:val="31"/>
  </w:num>
  <w:num w:numId="20" w16cid:durableId="1698694861">
    <w:abstractNumId w:val="46"/>
  </w:num>
  <w:num w:numId="21" w16cid:durableId="987132047">
    <w:abstractNumId w:val="26"/>
  </w:num>
  <w:num w:numId="22" w16cid:durableId="626744179">
    <w:abstractNumId w:val="25"/>
  </w:num>
  <w:num w:numId="23" w16cid:durableId="720330129">
    <w:abstractNumId w:val="36"/>
  </w:num>
  <w:num w:numId="24" w16cid:durableId="1517247">
    <w:abstractNumId w:val="29"/>
  </w:num>
  <w:num w:numId="25" w16cid:durableId="74473488">
    <w:abstractNumId w:val="30"/>
  </w:num>
  <w:num w:numId="26" w16cid:durableId="1548755190">
    <w:abstractNumId w:val="38"/>
  </w:num>
  <w:num w:numId="27" w16cid:durableId="1056583078">
    <w:abstractNumId w:val="41"/>
  </w:num>
  <w:num w:numId="28" w16cid:durableId="1862931041">
    <w:abstractNumId w:val="13"/>
  </w:num>
  <w:num w:numId="29" w16cid:durableId="301160845">
    <w:abstractNumId w:val="28"/>
  </w:num>
  <w:num w:numId="30" w16cid:durableId="2099325995">
    <w:abstractNumId w:val="34"/>
  </w:num>
  <w:num w:numId="31" w16cid:durableId="1309628994">
    <w:abstractNumId w:val="39"/>
  </w:num>
  <w:num w:numId="32" w16cid:durableId="810484409">
    <w:abstractNumId w:val="11"/>
  </w:num>
  <w:num w:numId="33" w16cid:durableId="345837294">
    <w:abstractNumId w:val="12"/>
  </w:num>
  <w:num w:numId="34" w16cid:durableId="1228998953">
    <w:abstractNumId w:val="20"/>
  </w:num>
  <w:num w:numId="35" w16cid:durableId="1977443296">
    <w:abstractNumId w:val="15"/>
  </w:num>
  <w:num w:numId="36" w16cid:durableId="1894929299">
    <w:abstractNumId w:val="43"/>
  </w:num>
  <w:num w:numId="37" w16cid:durableId="2075615086">
    <w:abstractNumId w:val="14"/>
  </w:num>
  <w:num w:numId="38" w16cid:durableId="773981699">
    <w:abstractNumId w:val="32"/>
  </w:num>
  <w:num w:numId="39" w16cid:durableId="466895990">
    <w:abstractNumId w:val="35"/>
  </w:num>
  <w:num w:numId="40" w16cid:durableId="95029081">
    <w:abstractNumId w:val="40"/>
  </w:num>
  <w:num w:numId="41" w16cid:durableId="1585261305">
    <w:abstractNumId w:val="17"/>
  </w:num>
  <w:num w:numId="42" w16cid:durableId="1130175495">
    <w:abstractNumId w:val="45"/>
  </w:num>
  <w:num w:numId="43" w16cid:durableId="1259558329">
    <w:abstractNumId w:val="37"/>
  </w:num>
  <w:num w:numId="44" w16cid:durableId="560530335">
    <w:abstractNumId w:val="16"/>
  </w:num>
  <w:num w:numId="45" w16cid:durableId="1751193640">
    <w:abstractNumId w:val="42"/>
  </w:num>
  <w:num w:numId="46" w16cid:durableId="147334219">
    <w:abstractNumId w:val="10"/>
  </w:num>
  <w:num w:numId="47" w16cid:durableId="13371460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linkStyles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2EB4"/>
    <w:rsid w:val="00034616"/>
    <w:rsid w:val="0006063C"/>
    <w:rsid w:val="00073CF5"/>
    <w:rsid w:val="0008685A"/>
    <w:rsid w:val="0009181C"/>
    <w:rsid w:val="000F2523"/>
    <w:rsid w:val="00150681"/>
    <w:rsid w:val="0015074B"/>
    <w:rsid w:val="00150C7A"/>
    <w:rsid w:val="00185F8A"/>
    <w:rsid w:val="001A44FD"/>
    <w:rsid w:val="001A5108"/>
    <w:rsid w:val="00227BB3"/>
    <w:rsid w:val="0029639D"/>
    <w:rsid w:val="002A763B"/>
    <w:rsid w:val="002E2EFA"/>
    <w:rsid w:val="00302FBF"/>
    <w:rsid w:val="00325527"/>
    <w:rsid w:val="00326F90"/>
    <w:rsid w:val="0034610B"/>
    <w:rsid w:val="00373032"/>
    <w:rsid w:val="00374FB0"/>
    <w:rsid w:val="003757A0"/>
    <w:rsid w:val="003C0CB7"/>
    <w:rsid w:val="003D67A7"/>
    <w:rsid w:val="003D7438"/>
    <w:rsid w:val="00494606"/>
    <w:rsid w:val="006333B2"/>
    <w:rsid w:val="00636E8A"/>
    <w:rsid w:val="006859A9"/>
    <w:rsid w:val="006B4FAA"/>
    <w:rsid w:val="006E22F3"/>
    <w:rsid w:val="007111B3"/>
    <w:rsid w:val="00752D0E"/>
    <w:rsid w:val="007710E7"/>
    <w:rsid w:val="007A675A"/>
    <w:rsid w:val="007F5F67"/>
    <w:rsid w:val="0081196F"/>
    <w:rsid w:val="0084445D"/>
    <w:rsid w:val="008766B9"/>
    <w:rsid w:val="008965AB"/>
    <w:rsid w:val="008A29A7"/>
    <w:rsid w:val="008D391C"/>
    <w:rsid w:val="00945B20"/>
    <w:rsid w:val="0095436E"/>
    <w:rsid w:val="00A12D64"/>
    <w:rsid w:val="00A25D74"/>
    <w:rsid w:val="00A518B5"/>
    <w:rsid w:val="00A657F5"/>
    <w:rsid w:val="00AA1D8D"/>
    <w:rsid w:val="00B25D4D"/>
    <w:rsid w:val="00B37B04"/>
    <w:rsid w:val="00B4542C"/>
    <w:rsid w:val="00B47730"/>
    <w:rsid w:val="00BF619D"/>
    <w:rsid w:val="00C240D5"/>
    <w:rsid w:val="00C839B0"/>
    <w:rsid w:val="00CB0664"/>
    <w:rsid w:val="00CB6D63"/>
    <w:rsid w:val="00D16399"/>
    <w:rsid w:val="00D42C1E"/>
    <w:rsid w:val="00D45582"/>
    <w:rsid w:val="00D71510"/>
    <w:rsid w:val="00D91C8F"/>
    <w:rsid w:val="00D95216"/>
    <w:rsid w:val="00E51BBC"/>
    <w:rsid w:val="00E56103"/>
    <w:rsid w:val="00E60C44"/>
    <w:rsid w:val="00E73EF1"/>
    <w:rsid w:val="00E80EC2"/>
    <w:rsid w:val="00E94CE9"/>
    <w:rsid w:val="00F02355"/>
    <w:rsid w:val="00F316BC"/>
    <w:rsid w:val="00F60008"/>
    <w:rsid w:val="00F760AF"/>
    <w:rsid w:val="00F77283"/>
    <w:rsid w:val="00FC693F"/>
    <w:rsid w:val="04B3021B"/>
    <w:rsid w:val="06B816F2"/>
    <w:rsid w:val="1C4AE0B8"/>
    <w:rsid w:val="2D057D7F"/>
    <w:rsid w:val="32571CCD"/>
    <w:rsid w:val="3B017422"/>
    <w:rsid w:val="717604EB"/>
    <w:rsid w:val="7284D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81EA99C"/>
  <w14:defaultImageDpi w14:val="300"/>
  <w15:docId w15:val="{CFEE97B5-4C97-4E35-9EDA-3AA0FA643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65AB"/>
    <w:pPr>
      <w:spacing w:after="160" w:line="278" w:lineRule="auto"/>
    </w:pPr>
    <w:rPr>
      <w:rFonts w:eastAsia="Montserrat" w:cs="Montserrat"/>
      <w:sz w:val="24"/>
      <w:szCs w:val="24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8965AB"/>
    <w:pPr>
      <w:numPr>
        <w:numId w:val="31"/>
      </w:numPr>
      <w:spacing w:before="480"/>
      <w:contextualSpacing/>
      <w:outlineLvl w:val="0"/>
    </w:pPr>
    <w:rPr>
      <w:rFonts w:eastAsiaTheme="minorEastAsia" w:cstheme="minorBidi"/>
      <w:b/>
      <w:bCs/>
      <w:color w:val="E4004B"/>
      <w:sz w:val="48"/>
      <w:szCs w:val="48"/>
    </w:rPr>
  </w:style>
  <w:style w:type="paragraph" w:styleId="Ttulo2">
    <w:name w:val="heading 2"/>
    <w:basedOn w:val="Ttulo3"/>
    <w:next w:val="Normal"/>
    <w:link w:val="Ttulo2Car"/>
    <w:uiPriority w:val="9"/>
    <w:unhideWhenUsed/>
    <w:qFormat/>
    <w:rsid w:val="008965AB"/>
    <w:pPr>
      <w:numPr>
        <w:ilvl w:val="1"/>
      </w:numPr>
      <w:outlineLvl w:val="1"/>
    </w:pPr>
    <w:rPr>
      <w:color w:val="E4004B"/>
      <w:sz w:val="36"/>
      <w:szCs w:val="36"/>
    </w:rPr>
  </w:style>
  <w:style w:type="paragraph" w:styleId="Ttulo3">
    <w:name w:val="heading 3"/>
    <w:basedOn w:val="Prrafodelista"/>
    <w:next w:val="Normal"/>
    <w:link w:val="Ttulo3Car"/>
    <w:uiPriority w:val="9"/>
    <w:unhideWhenUsed/>
    <w:qFormat/>
    <w:rsid w:val="008965AB"/>
    <w:pPr>
      <w:numPr>
        <w:ilvl w:val="2"/>
        <w:numId w:val="31"/>
      </w:numPr>
      <w:spacing w:before="240"/>
      <w:outlineLvl w:val="2"/>
    </w:pPr>
    <w:rPr>
      <w:rFonts w:eastAsiaTheme="minorEastAsia" w:cstheme="minorBidi"/>
      <w:sz w:val="32"/>
      <w:szCs w:val="32"/>
    </w:rPr>
  </w:style>
  <w:style w:type="paragraph" w:styleId="Ttulo4">
    <w:name w:val="heading 4"/>
    <w:basedOn w:val="Ttulo5"/>
    <w:next w:val="Normal"/>
    <w:uiPriority w:val="9"/>
    <w:unhideWhenUsed/>
    <w:qFormat/>
    <w:rsid w:val="008965AB"/>
    <w:pPr>
      <w:numPr>
        <w:ilvl w:val="3"/>
      </w:numPr>
      <w:spacing w:before="200"/>
      <w:contextualSpacing w:val="0"/>
      <w:outlineLvl w:val="3"/>
    </w:pPr>
    <w:rPr>
      <w:rFonts w:cs="Arial (Cuerpo en alfabeto compl"/>
      <w:color w:val="000000" w:themeColor="text1"/>
      <w:sz w:val="28"/>
    </w:rPr>
  </w:style>
  <w:style w:type="paragraph" w:styleId="Ttulo5">
    <w:name w:val="heading 5"/>
    <w:basedOn w:val="Ttulo1"/>
    <w:next w:val="Normal"/>
    <w:link w:val="Ttulo5Car"/>
    <w:uiPriority w:val="9"/>
    <w:unhideWhenUsed/>
    <w:qFormat/>
    <w:rsid w:val="008965AB"/>
    <w:pPr>
      <w:numPr>
        <w:ilvl w:val="4"/>
      </w:numPr>
      <w:outlineLvl w:val="4"/>
    </w:pPr>
    <w:rPr>
      <w:bCs w:val="0"/>
      <w:color w:val="auto"/>
      <w:sz w:val="24"/>
      <w:szCs w:val="32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8965AB"/>
    <w:pPr>
      <w:numPr>
        <w:ilvl w:val="5"/>
        <w:numId w:val="31"/>
      </w:numPr>
      <w:outlineLvl w:val="5"/>
    </w:pPr>
    <w:rPr>
      <w:rFonts w:eastAsiaTheme="minorEastAsia" w:cstheme="minorBidi"/>
      <w:b/>
      <w:bCs/>
    </w:rPr>
  </w:style>
  <w:style w:type="paragraph" w:styleId="Ttulo7">
    <w:name w:val="heading 7"/>
    <w:basedOn w:val="Normal"/>
    <w:next w:val="Normal"/>
    <w:uiPriority w:val="9"/>
    <w:unhideWhenUsed/>
    <w:qFormat/>
    <w:rsid w:val="008965AB"/>
    <w:pPr>
      <w:keepNext/>
      <w:keepLines/>
      <w:numPr>
        <w:ilvl w:val="6"/>
        <w:numId w:val="31"/>
      </w:numPr>
      <w:spacing w:before="40"/>
      <w:outlineLvl w:val="6"/>
    </w:pPr>
    <w:rPr>
      <w:rFonts w:asciiTheme="majorHAnsi" w:eastAsiaTheme="majorEastAsia" w:hAnsiTheme="majorHAnsi" w:cstheme="majorBidi"/>
      <w:iCs/>
      <w:color w:val="000000" w:themeColor="text1"/>
    </w:rPr>
  </w:style>
  <w:style w:type="paragraph" w:styleId="Ttulo8">
    <w:name w:val="heading 8"/>
    <w:basedOn w:val="Normal"/>
    <w:next w:val="Normal"/>
    <w:uiPriority w:val="9"/>
    <w:unhideWhenUsed/>
    <w:qFormat/>
    <w:rsid w:val="008965AB"/>
    <w:pPr>
      <w:keepNext/>
      <w:keepLines/>
      <w:numPr>
        <w:ilvl w:val="7"/>
        <w:numId w:val="31"/>
      </w:numPr>
      <w:spacing w:before="40"/>
      <w:outlineLvl w:val="7"/>
    </w:pPr>
    <w:rPr>
      <w:rFonts w:asciiTheme="majorHAnsi" w:eastAsiaTheme="majorEastAsia" w:hAnsiTheme="majorHAnsi" w:cstheme="majorBidi"/>
      <w:color w:val="272727"/>
      <w:sz w:val="21"/>
      <w:szCs w:val="21"/>
    </w:rPr>
  </w:style>
  <w:style w:type="paragraph" w:styleId="Ttulo9">
    <w:name w:val="heading 9"/>
    <w:basedOn w:val="Normal"/>
    <w:next w:val="Normal"/>
    <w:uiPriority w:val="9"/>
    <w:unhideWhenUsed/>
    <w:qFormat/>
    <w:rsid w:val="008965AB"/>
    <w:pPr>
      <w:keepNext/>
      <w:keepLines/>
      <w:numPr>
        <w:ilvl w:val="8"/>
        <w:numId w:val="3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paragraph" w:styleId="Prrafodelista">
    <w:name w:val="List Paragraph"/>
    <w:basedOn w:val="Normal"/>
    <w:link w:val="PrrafodelistaCar"/>
    <w:uiPriority w:val="34"/>
    <w:qFormat/>
    <w:rsid w:val="008965AB"/>
    <w:pPr>
      <w:ind w:left="720"/>
      <w:contextualSpacing/>
    </w:p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4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8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9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tabs>
        <w:tab w:val="num" w:pos="720"/>
      </w:tabs>
      <w:ind w:left="720" w:hanging="360"/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uerte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unhideWhenUsed/>
    <w:qFormat/>
    <w:rsid w:val="008965AB"/>
    <w:pPr>
      <w:keepNext/>
      <w:keepLines/>
      <w:numPr>
        <w:numId w:val="0"/>
      </w:numPr>
      <w:spacing w:before="240" w:line="259" w:lineRule="auto"/>
      <w:contextualSpacing w:val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es-ES"/>
    </w:rPr>
  </w:style>
  <w:style w:type="table" w:styleId="Tablaconcuadrcula">
    <w:name w:val="Table Grid"/>
    <w:basedOn w:val="Tablanormal"/>
    <w:uiPriority w:val="59"/>
    <w:rsid w:val="008965AB"/>
    <w:pPr>
      <w:spacing w:after="0" w:line="240" w:lineRule="auto"/>
    </w:pPr>
    <w:rPr>
      <w:rFonts w:eastAsiaTheme="minorHAnsi"/>
      <w:sz w:val="24"/>
      <w:szCs w:val="24"/>
      <w:lang w:val="es-E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-Accent1">
    <w:name w:val="Light Shading -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LightShading-Accent2">
    <w:name w:val="Light Shading -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LightShading-Accent3">
    <w:name w:val="Light Shading -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LightShading-Accent4">
    <w:name w:val="Light Shading -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customStyle="1" w:styleId="LightShading-Accent5">
    <w:name w:val="Light Shading -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LightShading-Accent6">
    <w:name w:val="Light Shading -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LightList-Accent1">
    <w:name w:val="Light List -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LightList-Accent2">
    <w:name w:val="Light List -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customStyle="1" w:styleId="LightList-Accent3">
    <w:name w:val="Light List -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customStyle="1" w:styleId="LightList-Accent4">
    <w:name w:val="Light List -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customStyle="1" w:styleId="LightList-Accent5">
    <w:name w:val="Light List -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customStyle="1" w:styleId="LightList-Accent6">
    <w:name w:val="Light List -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LightGrid-Accent1">
    <w:name w:val="Light Grid -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customStyle="1" w:styleId="LightGrid-Accent2">
    <w:name w:val="Light Grid -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customStyle="1" w:styleId="LightGrid-Accent3">
    <w:name w:val="Light Grid -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customStyle="1" w:styleId="LightGrid-Accent4">
    <w:name w:val="Light Grid -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customStyle="1" w:styleId="LightGrid-Accent5">
    <w:name w:val="Light Grid -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customStyle="1" w:styleId="LightGrid-Accent6">
    <w:name w:val="Light Grid -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">
    <w:name w:val="Medium Shading 1 -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2">
    <w:name w:val="Medium Shading 1 -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3">
    <w:name w:val="Medium Shading 1 -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4">
    <w:name w:val="Medium Shading 1 -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5">
    <w:name w:val="Medium Shading 1 -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6">
    <w:name w:val="Medium Shading 1 -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1">
    <w:name w:val="Medium Shading 2 -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2">
    <w:name w:val="Medium Shading 2 -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3">
    <w:name w:val="Medium Shading 2 -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4">
    <w:name w:val="Medium Shading 2 -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5">
    <w:name w:val="Medium Shading 2 -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6">
    <w:name w:val="Medium Shading 2 -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MediumList1-Accent1">
    <w:name w:val="Medium List 1 -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customStyle="1" w:styleId="MediumList1-Accent2">
    <w:name w:val="Medium List 1 -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customStyle="1" w:styleId="MediumList1-Accent3">
    <w:name w:val="Medium List 1 -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customStyle="1" w:styleId="MediumList1-Accent4">
    <w:name w:val="Medium List 1 -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customStyle="1" w:styleId="MediumList1-Accent5">
    <w:name w:val="Medium List 1 -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customStyle="1" w:styleId="MediumList1-Accent6">
    <w:name w:val="Medium List 1 -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1">
    <w:name w:val="Medium List 2 -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2">
    <w:name w:val="Medium List 2 -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3">
    <w:name w:val="Medium List 2 -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4">
    <w:name w:val="Medium List 2 -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5">
    <w:name w:val="Medium List 2 -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6">
    <w:name w:val="Medium List 2 -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customStyle="1" w:styleId="MediumGrid1-Accent1">
    <w:name w:val="Medium Grid 1 -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customStyle="1" w:styleId="MediumGrid1-Accent2">
    <w:name w:val="Medium Grid 1 -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customStyle="1" w:styleId="MediumGrid1-Accent3">
    <w:name w:val="Medium Grid 1 -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MediumGrid1-Accent4">
    <w:name w:val="Medium Grid 1 -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customStyle="1" w:styleId="MediumGrid1-Accent5">
    <w:name w:val="Medium Grid 1 -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customStyle="1" w:styleId="MediumGrid1-Accent6">
    <w:name w:val="Medium Grid 1 -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-Accent1">
    <w:name w:val="Medium Grid 2 -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-Accent2">
    <w:name w:val="Medium Grid 2 -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-Accent3">
    <w:name w:val="Medium Grid 2 -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-Accent4">
    <w:name w:val="Medium Grid 2 -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-Accent5">
    <w:name w:val="Medium Grid 2 -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-Accent6">
    <w:name w:val="Medium Grid 2 -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customStyle="1" w:styleId="MediumGrid3-Accent1">
    <w:name w:val="Medium Grid 3 -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customStyle="1" w:styleId="MediumGrid3-Accent2">
    <w:name w:val="Medium Grid 3 -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customStyle="1" w:styleId="MediumGrid3-Accent3">
    <w:name w:val="Medium Grid 3 -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customStyle="1" w:styleId="MediumGrid3-Accent4">
    <w:name w:val="Medium Grid 3 -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customStyle="1" w:styleId="MediumGrid3-Accent5">
    <w:name w:val="Medium Grid 3 -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customStyle="1" w:styleId="MediumGrid3-Accent6">
    <w:name w:val="Medium Grid 3 -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customStyle="1" w:styleId="DarkList-Accent1">
    <w:name w:val="Dark List -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customStyle="1" w:styleId="DarkList-Accent2">
    <w:name w:val="Dark List -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customStyle="1" w:styleId="DarkList-Accent3">
    <w:name w:val="Dark List -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customStyle="1" w:styleId="DarkList-Accent4">
    <w:name w:val="Dark List -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customStyle="1" w:styleId="DarkList-Accent5">
    <w:name w:val="Dark List -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customStyle="1" w:styleId="DarkList-Accent6">
    <w:name w:val="Dark List -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Shading-Accent1">
    <w:name w:val="Colorful Shading -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Shading-Accent2">
    <w:name w:val="Colorful Shading -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Shading-Accent3">
    <w:name w:val="Colorful Shading -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ColorfulShading-Accent4">
    <w:name w:val="Colorful Shading -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Shading-Accent5">
    <w:name w:val="Colorful Shading -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Shading-Accent6">
    <w:name w:val="Colorful Shading -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ColorfulList-Accent1">
    <w:name w:val="Colorful List -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ColorfulList-Accent2">
    <w:name w:val="Colorful List -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ColorfulList-Accent3">
    <w:name w:val="Colorful List -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ColorfulList-Accent4">
    <w:name w:val="Colorful List -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ColorfulList-Accent5">
    <w:name w:val="Colorful List -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ColorfulList-Accent6">
    <w:name w:val="Colorful List -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customStyle="1" w:styleId="ColorfulGrid-Accent1">
    <w:name w:val="Colorful Grid -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customStyle="1" w:styleId="ColorfulGrid-Accent2">
    <w:name w:val="Colorful Grid -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customStyle="1" w:styleId="ColorfulGrid-Accent3">
    <w:name w:val="Colorful Grid -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ColorfulGrid-Accent4">
    <w:name w:val="Colorful Grid -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customStyle="1" w:styleId="ColorfulGrid-Accent5">
    <w:name w:val="Colorful Grid -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customStyle="1" w:styleId="ColorfulGrid-Accent6">
    <w:name w:val="Colorful Grid -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CommentReference">
    <w:name w:val="Comment Reference"/>
    <w:basedOn w:val="Fuentedeprrafopredeter"/>
    <w:uiPriority w:val="99"/>
    <w:semiHidden/>
    <w:unhideWhenUsed/>
    <w:rPr>
      <w:sz w:val="16"/>
      <w:szCs w:val="16"/>
    </w:rPr>
  </w:style>
  <w:style w:type="paragraph" w:styleId="Revisin">
    <w:name w:val="Revision"/>
    <w:hidden/>
    <w:uiPriority w:val="99"/>
    <w:semiHidden/>
    <w:rsid w:val="008A29A7"/>
    <w:pPr>
      <w:spacing w:after="0" w:line="240" w:lineRule="auto"/>
    </w:pPr>
    <w:rPr>
      <w:rFonts w:ascii="Arial" w:hAnsi="Arial"/>
      <w:sz w:val="20"/>
      <w:lang w:val="es-CO"/>
    </w:rPr>
  </w:style>
  <w:style w:type="paragraph" w:customStyle="1" w:styleId="a">
    <w:next w:val="Revisin"/>
    <w:link w:val="CommentTextChar"/>
    <w:hidden/>
    <w:uiPriority w:val="99"/>
    <w:rsid w:val="00150C7A"/>
    <w:pPr>
      <w:numPr>
        <w:numId w:val="10"/>
      </w:numPr>
      <w:spacing w:after="0" w:line="240" w:lineRule="auto"/>
    </w:pPr>
    <w:rPr>
      <w:rFonts w:ascii="Arial" w:hAnsi="Arial"/>
      <w:sz w:val="20"/>
      <w:szCs w:val="20"/>
      <w:lang w:val="es-CO"/>
    </w:rPr>
  </w:style>
  <w:style w:type="character" w:customStyle="1" w:styleId="CommentTextChar">
    <w:name w:val="Comment Text Char"/>
    <w:basedOn w:val="Fuentedeprrafopredeter"/>
    <w:link w:val="a"/>
    <w:uiPriority w:val="99"/>
    <w:rsid w:val="00150C7A"/>
    <w:rPr>
      <w:rFonts w:ascii="Arial" w:hAnsi="Arial"/>
      <w:sz w:val="20"/>
      <w:szCs w:val="20"/>
      <w:lang w:val="es-CO"/>
    </w:rPr>
  </w:style>
  <w:style w:type="character" w:customStyle="1" w:styleId="HeaderChar">
    <w:name w:val="Header Char"/>
    <w:basedOn w:val="Fuentedeprrafopredeter"/>
    <w:uiPriority w:val="99"/>
    <w:rsid w:val="00150C7A"/>
  </w:style>
  <w:style w:type="character" w:customStyle="1" w:styleId="FooterChar">
    <w:name w:val="Footer Char"/>
    <w:basedOn w:val="Fuentedeprrafopredeter"/>
    <w:uiPriority w:val="99"/>
    <w:rsid w:val="00150C7A"/>
  </w:style>
  <w:style w:type="character" w:customStyle="1" w:styleId="Heading1Char">
    <w:name w:val="Heading 1 Char"/>
    <w:basedOn w:val="Fuentedeprrafopredeter"/>
    <w:uiPriority w:val="9"/>
    <w:rsid w:val="00150C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Fuentedeprrafopredeter"/>
    <w:uiPriority w:val="9"/>
    <w:rsid w:val="00150C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Fuentedeprrafopredeter"/>
    <w:uiPriority w:val="9"/>
    <w:rsid w:val="00150C7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Fuentedeprrafopredeter"/>
    <w:uiPriority w:val="9"/>
    <w:semiHidden/>
    <w:rsid w:val="00150C7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Fuentedeprrafopredeter"/>
    <w:uiPriority w:val="9"/>
    <w:semiHidden/>
    <w:rsid w:val="00150C7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Fuentedeprrafopredeter"/>
    <w:uiPriority w:val="9"/>
    <w:semiHidden/>
    <w:rsid w:val="00150C7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Fuentedeprrafopredeter"/>
    <w:uiPriority w:val="9"/>
    <w:semiHidden/>
    <w:rsid w:val="00150C7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Fuentedeprrafopredeter"/>
    <w:uiPriority w:val="9"/>
    <w:semiHidden/>
    <w:rsid w:val="00150C7A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Fuentedeprrafopredeter"/>
    <w:uiPriority w:val="9"/>
    <w:semiHidden/>
    <w:rsid w:val="00150C7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itleChar1">
    <w:name w:val="Title Char1"/>
    <w:basedOn w:val="Fuentedeprrafopredeter"/>
    <w:uiPriority w:val="10"/>
    <w:rsid w:val="00C240D5"/>
    <w:rPr>
      <w:rFonts w:asciiTheme="majorHAnsi" w:eastAsiaTheme="majorEastAsia" w:hAnsiTheme="majorHAnsi" w:cstheme="majorBidi"/>
      <w:spacing w:val="-10"/>
      <w:kern w:val="28"/>
      <w:sz w:val="56"/>
      <w:szCs w:val="56"/>
      <w:lang w:val="es-CO"/>
    </w:rPr>
  </w:style>
  <w:style w:type="character" w:customStyle="1" w:styleId="SubtitleChar1">
    <w:name w:val="Subtitle Char1"/>
    <w:basedOn w:val="Fuentedeprrafopredeter"/>
    <w:uiPriority w:val="11"/>
    <w:rsid w:val="00C240D5"/>
    <w:rPr>
      <w:rFonts w:eastAsiaTheme="majorEastAsia" w:cstheme="majorBidi"/>
      <w:color w:val="595959" w:themeColor="text1" w:themeTint="A6"/>
      <w:spacing w:val="15"/>
      <w:sz w:val="28"/>
      <w:szCs w:val="28"/>
      <w:lang w:val="es-CO"/>
    </w:rPr>
  </w:style>
  <w:style w:type="character" w:customStyle="1" w:styleId="BodyTextChar1">
    <w:name w:val="Body Text Char1"/>
    <w:basedOn w:val="Fuentedeprrafopredeter"/>
    <w:uiPriority w:val="99"/>
    <w:semiHidden/>
    <w:rsid w:val="00C240D5"/>
    <w:rPr>
      <w:rFonts w:ascii="Arial" w:hAnsi="Arial"/>
      <w:sz w:val="20"/>
      <w:lang w:val="es-CO"/>
    </w:rPr>
  </w:style>
  <w:style w:type="character" w:customStyle="1" w:styleId="BodyText2Char1">
    <w:name w:val="Body Text 2 Char1"/>
    <w:basedOn w:val="Fuentedeprrafopredeter"/>
    <w:uiPriority w:val="99"/>
    <w:semiHidden/>
    <w:rsid w:val="00C240D5"/>
    <w:rPr>
      <w:rFonts w:ascii="Arial" w:hAnsi="Arial"/>
      <w:sz w:val="20"/>
      <w:lang w:val="es-CO"/>
    </w:rPr>
  </w:style>
  <w:style w:type="character" w:customStyle="1" w:styleId="BodyText3Char1">
    <w:name w:val="Body Text 3 Char1"/>
    <w:basedOn w:val="Fuentedeprrafopredeter"/>
    <w:uiPriority w:val="99"/>
    <w:semiHidden/>
    <w:rsid w:val="00C240D5"/>
    <w:rPr>
      <w:rFonts w:ascii="Arial" w:hAnsi="Arial"/>
      <w:sz w:val="16"/>
      <w:szCs w:val="16"/>
      <w:lang w:val="es-CO"/>
    </w:rPr>
  </w:style>
  <w:style w:type="character" w:customStyle="1" w:styleId="MacroTextChar1">
    <w:name w:val="Macro Text Char1"/>
    <w:basedOn w:val="Fuentedeprrafopredeter"/>
    <w:uiPriority w:val="99"/>
    <w:semiHidden/>
    <w:rsid w:val="00C240D5"/>
    <w:rPr>
      <w:rFonts w:ascii="Consolas" w:hAnsi="Consolas"/>
      <w:sz w:val="20"/>
      <w:szCs w:val="20"/>
      <w:lang w:val="es-CO"/>
    </w:rPr>
  </w:style>
  <w:style w:type="character" w:customStyle="1" w:styleId="QuoteChar1">
    <w:name w:val="Quote Char1"/>
    <w:basedOn w:val="Fuentedeprrafopredeter"/>
    <w:uiPriority w:val="29"/>
    <w:rsid w:val="00C240D5"/>
    <w:rPr>
      <w:rFonts w:ascii="Arial" w:hAnsi="Arial"/>
      <w:i/>
      <w:iCs/>
      <w:color w:val="404040" w:themeColor="text1" w:themeTint="BF"/>
      <w:sz w:val="20"/>
      <w:lang w:val="es-CO"/>
    </w:rPr>
  </w:style>
  <w:style w:type="character" w:customStyle="1" w:styleId="IntenseQuoteChar1">
    <w:name w:val="Intense Quote Char1"/>
    <w:basedOn w:val="Fuentedeprrafopredeter"/>
    <w:uiPriority w:val="30"/>
    <w:rsid w:val="00C240D5"/>
    <w:rPr>
      <w:rFonts w:ascii="Arial" w:hAnsi="Arial"/>
      <w:i/>
      <w:iCs/>
      <w:color w:val="365F91" w:themeColor="accent1" w:themeShade="BF"/>
      <w:sz w:val="20"/>
      <w:lang w:val="es-CO"/>
    </w:rPr>
  </w:style>
  <w:style w:type="character" w:customStyle="1" w:styleId="CommentTextChar1">
    <w:name w:val="Comment Text Char1"/>
    <w:basedOn w:val="Fuentedeprrafopredeter"/>
    <w:uiPriority w:val="99"/>
    <w:semiHidden/>
    <w:rsid w:val="00C240D5"/>
    <w:rPr>
      <w:rFonts w:ascii="Arial" w:hAnsi="Arial"/>
      <w:sz w:val="20"/>
      <w:szCs w:val="20"/>
      <w:lang w:val="es-CO"/>
    </w:rPr>
  </w:style>
  <w:style w:type="character" w:customStyle="1" w:styleId="EncabezadoCar">
    <w:name w:val="Encabezado Car"/>
    <w:basedOn w:val="Fuentedeprrafopredeter"/>
    <w:link w:val="Encabezado"/>
    <w:uiPriority w:val="99"/>
    <w:rsid w:val="008965AB"/>
  </w:style>
  <w:style w:type="character" w:customStyle="1" w:styleId="PiedepginaCar">
    <w:name w:val="Pie de página Car"/>
    <w:basedOn w:val="Fuentedeprrafopredeter"/>
    <w:link w:val="Piedepgina"/>
    <w:uiPriority w:val="99"/>
    <w:rsid w:val="008965AB"/>
  </w:style>
  <w:style w:type="paragraph" w:styleId="Encabezado">
    <w:name w:val="header"/>
    <w:basedOn w:val="Normal"/>
    <w:link w:val="EncabezadoCar"/>
    <w:uiPriority w:val="99"/>
    <w:unhideWhenUsed/>
    <w:rsid w:val="008965AB"/>
    <w:pPr>
      <w:tabs>
        <w:tab w:val="center" w:pos="4680"/>
        <w:tab w:val="right" w:pos="9360"/>
      </w:tabs>
    </w:pPr>
    <w:rPr>
      <w:rFonts w:eastAsiaTheme="minorEastAsia" w:cstheme="minorBidi"/>
      <w:sz w:val="22"/>
      <w:szCs w:val="22"/>
      <w:lang w:val="en-US"/>
    </w:rPr>
  </w:style>
  <w:style w:type="character" w:customStyle="1" w:styleId="EncabezadoCar1">
    <w:name w:val="Encabezado Car1"/>
    <w:basedOn w:val="Fuentedeprrafopredeter"/>
    <w:uiPriority w:val="99"/>
    <w:rsid w:val="00E80EC2"/>
    <w:rPr>
      <w:rFonts w:ascii="Arial" w:hAnsi="Arial"/>
      <w:sz w:val="20"/>
      <w:lang w:val="es-CO"/>
    </w:rPr>
  </w:style>
  <w:style w:type="paragraph" w:styleId="Piedepgina">
    <w:name w:val="footer"/>
    <w:basedOn w:val="Normal"/>
    <w:link w:val="PiedepginaCar"/>
    <w:uiPriority w:val="99"/>
    <w:unhideWhenUsed/>
    <w:rsid w:val="008965AB"/>
    <w:pPr>
      <w:tabs>
        <w:tab w:val="center" w:pos="4680"/>
        <w:tab w:val="right" w:pos="9360"/>
      </w:tabs>
    </w:pPr>
    <w:rPr>
      <w:rFonts w:eastAsiaTheme="minorEastAsia" w:cstheme="minorBidi"/>
      <w:sz w:val="22"/>
      <w:szCs w:val="22"/>
      <w:lang w:val="en-US"/>
    </w:rPr>
  </w:style>
  <w:style w:type="character" w:customStyle="1" w:styleId="PiedepginaCar1">
    <w:name w:val="Pie de página Car1"/>
    <w:basedOn w:val="Fuentedeprrafopredeter"/>
    <w:uiPriority w:val="99"/>
    <w:rsid w:val="00E80EC2"/>
    <w:rPr>
      <w:rFonts w:ascii="Arial" w:hAnsi="Arial"/>
      <w:sz w:val="20"/>
      <w:lang w:val="es-CO"/>
    </w:rPr>
  </w:style>
  <w:style w:type="paragraph" w:customStyle="1" w:styleId="Titulodocumento">
    <w:name w:val="Titulo documento"/>
    <w:basedOn w:val="Normal"/>
    <w:link w:val="TitulodocumentoChar"/>
    <w:uiPriority w:val="1"/>
    <w:qFormat/>
    <w:rsid w:val="008965AB"/>
    <w:pPr>
      <w:spacing w:after="240"/>
    </w:pPr>
    <w:rPr>
      <w:b/>
      <w:bCs/>
      <w:sz w:val="72"/>
      <w:szCs w:val="72"/>
    </w:rPr>
  </w:style>
  <w:style w:type="paragraph" w:styleId="Ttulo">
    <w:name w:val="Title"/>
    <w:basedOn w:val="Prrafodelista"/>
    <w:next w:val="Normal"/>
    <w:link w:val="TtuloCar"/>
    <w:uiPriority w:val="10"/>
    <w:qFormat/>
    <w:rsid w:val="008965AB"/>
    <w:pPr>
      <w:numPr>
        <w:ilvl w:val="2"/>
        <w:numId w:val="12"/>
      </w:numPr>
    </w:pPr>
    <w:rPr>
      <w:rFonts w:eastAsiaTheme="minorEastAsia" w:cstheme="minorBidi"/>
      <w:b/>
      <w:bCs/>
      <w:color w:val="E4004B"/>
      <w:sz w:val="36"/>
      <w:szCs w:val="36"/>
    </w:rPr>
  </w:style>
  <w:style w:type="character" w:customStyle="1" w:styleId="TtuloCar">
    <w:name w:val="Título Car"/>
    <w:link w:val="Ttulo"/>
    <w:uiPriority w:val="10"/>
    <w:rsid w:val="008965AB"/>
    <w:rPr>
      <w:b/>
      <w:bCs/>
      <w:color w:val="E4004B"/>
      <w:sz w:val="36"/>
      <w:szCs w:val="36"/>
      <w:lang w:val="es-ES"/>
    </w:rPr>
  </w:style>
  <w:style w:type="paragraph" w:styleId="Subttulo">
    <w:name w:val="Subtitle"/>
    <w:basedOn w:val="Ttulo6"/>
    <w:next w:val="Normal"/>
    <w:link w:val="SubttuloCar"/>
    <w:uiPriority w:val="11"/>
    <w:qFormat/>
    <w:rsid w:val="008965AB"/>
  </w:style>
  <w:style w:type="character" w:customStyle="1" w:styleId="SubttuloCar">
    <w:name w:val="Subtítulo Car"/>
    <w:link w:val="Subttulo"/>
    <w:uiPriority w:val="11"/>
    <w:rsid w:val="008965AB"/>
    <w:rPr>
      <w:b/>
      <w:bCs/>
      <w:sz w:val="24"/>
      <w:szCs w:val="24"/>
      <w:lang w:val="es-ES"/>
    </w:rPr>
  </w:style>
  <w:style w:type="paragraph" w:styleId="Cita">
    <w:name w:val="Quote"/>
    <w:basedOn w:val="Normal"/>
    <w:next w:val="Normal"/>
    <w:link w:val="CitaCar"/>
    <w:uiPriority w:val="29"/>
    <w:qFormat/>
    <w:rsid w:val="008965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80EC2"/>
    <w:rPr>
      <w:rFonts w:eastAsia="Montserrat" w:cs="Montserrat"/>
      <w:i/>
      <w:iCs/>
      <w:color w:val="404040" w:themeColor="text1" w:themeTint="BF"/>
      <w:sz w:val="24"/>
      <w:szCs w:val="24"/>
      <w:lang w:val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965A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80EC2"/>
    <w:rPr>
      <w:rFonts w:eastAsia="Montserrat" w:cs="Montserrat"/>
      <w:i/>
      <w:iCs/>
      <w:color w:val="4F81BD" w:themeColor="accent1"/>
      <w:sz w:val="24"/>
      <w:szCs w:val="24"/>
      <w:lang w:val="es-ES"/>
    </w:rPr>
  </w:style>
  <w:style w:type="character" w:customStyle="1" w:styleId="Ttulo1Car">
    <w:name w:val="Título 1 Car"/>
    <w:link w:val="Ttulo1"/>
    <w:uiPriority w:val="9"/>
    <w:rsid w:val="008965AB"/>
    <w:rPr>
      <w:b/>
      <w:bCs/>
      <w:color w:val="E4004B"/>
      <w:sz w:val="48"/>
      <w:szCs w:val="48"/>
      <w:lang w:val="es-ES"/>
    </w:rPr>
  </w:style>
  <w:style w:type="character" w:customStyle="1" w:styleId="Ttulo2Car">
    <w:name w:val="Título 2 Car"/>
    <w:link w:val="Ttulo2"/>
    <w:uiPriority w:val="9"/>
    <w:rsid w:val="008965AB"/>
    <w:rPr>
      <w:color w:val="E4004B"/>
      <w:sz w:val="36"/>
      <w:szCs w:val="36"/>
      <w:lang w:val="es-ES"/>
    </w:rPr>
  </w:style>
  <w:style w:type="character" w:customStyle="1" w:styleId="Ttulo3Car">
    <w:name w:val="Título 3 Car"/>
    <w:link w:val="Ttulo3"/>
    <w:uiPriority w:val="9"/>
    <w:rsid w:val="008965AB"/>
    <w:rPr>
      <w:sz w:val="32"/>
      <w:szCs w:val="32"/>
      <w:lang w:val="es-ES"/>
    </w:rPr>
  </w:style>
  <w:style w:type="paragraph" w:styleId="TDC1">
    <w:name w:val="toc 1"/>
    <w:basedOn w:val="Normal"/>
    <w:next w:val="Normal"/>
    <w:uiPriority w:val="39"/>
    <w:unhideWhenUsed/>
    <w:rsid w:val="008965AB"/>
    <w:pPr>
      <w:tabs>
        <w:tab w:val="left" w:pos="567"/>
        <w:tab w:val="right" w:leader="dot" w:pos="9736"/>
      </w:tabs>
      <w:spacing w:after="100"/>
      <w:ind w:left="220"/>
    </w:pPr>
    <w:rPr>
      <w:noProof/>
    </w:rPr>
  </w:style>
  <w:style w:type="paragraph" w:styleId="TDC2">
    <w:name w:val="toc 2"/>
    <w:basedOn w:val="Normal"/>
    <w:next w:val="Normal"/>
    <w:uiPriority w:val="39"/>
    <w:unhideWhenUsed/>
    <w:rsid w:val="008965AB"/>
    <w:pPr>
      <w:tabs>
        <w:tab w:val="left" w:pos="880"/>
        <w:tab w:val="right" w:leader="dot" w:pos="9736"/>
      </w:tabs>
      <w:spacing w:after="100"/>
      <w:ind w:left="426"/>
    </w:pPr>
    <w:rPr>
      <w:noProof/>
    </w:rPr>
  </w:style>
  <w:style w:type="paragraph" w:customStyle="1" w:styleId="toc10">
    <w:name w:val="toc 10"/>
    <w:basedOn w:val="Normal"/>
    <w:next w:val="Normal"/>
    <w:uiPriority w:val="39"/>
    <w:unhideWhenUsed/>
    <w:rsid w:val="008965AB"/>
    <w:pPr>
      <w:tabs>
        <w:tab w:val="left" w:pos="567"/>
        <w:tab w:val="right" w:leader="dot" w:pos="9736"/>
      </w:tabs>
      <w:spacing w:after="100"/>
      <w:ind w:left="220"/>
    </w:pPr>
    <w:rPr>
      <w:noProof/>
    </w:rPr>
  </w:style>
  <w:style w:type="paragraph" w:styleId="TDC4">
    <w:name w:val="toc 4"/>
    <w:basedOn w:val="Normal"/>
    <w:next w:val="Normal"/>
    <w:uiPriority w:val="39"/>
    <w:unhideWhenUsed/>
    <w:rsid w:val="008965AB"/>
    <w:pPr>
      <w:spacing w:after="100"/>
      <w:ind w:left="907"/>
    </w:pPr>
  </w:style>
  <w:style w:type="paragraph" w:styleId="TDC5">
    <w:name w:val="toc 5"/>
    <w:basedOn w:val="Normal"/>
    <w:next w:val="Normal"/>
    <w:uiPriority w:val="39"/>
    <w:unhideWhenUsed/>
    <w:rsid w:val="008965AB"/>
    <w:pPr>
      <w:spacing w:after="100"/>
      <w:ind w:left="880"/>
    </w:pPr>
  </w:style>
  <w:style w:type="paragraph" w:styleId="TDC6">
    <w:name w:val="toc 6"/>
    <w:basedOn w:val="Normal"/>
    <w:next w:val="Normal"/>
    <w:uiPriority w:val="39"/>
    <w:unhideWhenUsed/>
    <w:rsid w:val="008965AB"/>
    <w:pPr>
      <w:spacing w:after="100"/>
      <w:ind w:left="1100"/>
    </w:pPr>
  </w:style>
  <w:style w:type="paragraph" w:styleId="TDC7">
    <w:name w:val="toc 7"/>
    <w:basedOn w:val="Normal"/>
    <w:next w:val="Normal"/>
    <w:uiPriority w:val="39"/>
    <w:unhideWhenUsed/>
    <w:rsid w:val="008965AB"/>
    <w:pPr>
      <w:spacing w:after="100"/>
      <w:ind w:left="1320"/>
    </w:pPr>
  </w:style>
  <w:style w:type="paragraph" w:styleId="TDC8">
    <w:name w:val="toc 8"/>
    <w:basedOn w:val="Normal"/>
    <w:next w:val="Normal"/>
    <w:uiPriority w:val="39"/>
    <w:unhideWhenUsed/>
    <w:rsid w:val="008965AB"/>
    <w:pPr>
      <w:spacing w:after="100"/>
      <w:ind w:left="1540"/>
    </w:pPr>
  </w:style>
  <w:style w:type="paragraph" w:styleId="TDC9">
    <w:name w:val="toc 9"/>
    <w:basedOn w:val="Normal"/>
    <w:next w:val="Normal"/>
    <w:uiPriority w:val="39"/>
    <w:unhideWhenUsed/>
    <w:rsid w:val="008965AB"/>
    <w:pPr>
      <w:spacing w:after="100"/>
      <w:ind w:left="1760"/>
    </w:p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8965AB"/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E80EC2"/>
    <w:rPr>
      <w:rFonts w:eastAsia="Montserrat" w:cs="Montserrat"/>
      <w:sz w:val="20"/>
      <w:szCs w:val="20"/>
      <w:lang w:val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8965AB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E80EC2"/>
    <w:rPr>
      <w:rFonts w:eastAsia="Montserrat" w:cs="Montserrat"/>
      <w:sz w:val="20"/>
      <w:szCs w:val="20"/>
      <w:lang w:val="es-ES"/>
    </w:rPr>
  </w:style>
  <w:style w:type="character" w:customStyle="1" w:styleId="TitulodocumentoChar">
    <w:name w:val="Titulo documento Char"/>
    <w:basedOn w:val="Fuentedeprrafopredeter"/>
    <w:link w:val="Titulodocumento"/>
    <w:uiPriority w:val="1"/>
    <w:rsid w:val="008965AB"/>
    <w:rPr>
      <w:rFonts w:eastAsia="Montserrat" w:cs="Montserrat"/>
      <w:b/>
      <w:bCs/>
      <w:sz w:val="72"/>
      <w:szCs w:val="72"/>
      <w:lang w:val="es-ES"/>
    </w:rPr>
  </w:style>
  <w:style w:type="character" w:customStyle="1" w:styleId="Ttulo5Car">
    <w:name w:val="Título 5 Car"/>
    <w:link w:val="Ttulo5"/>
    <w:uiPriority w:val="9"/>
    <w:rsid w:val="008965AB"/>
    <w:rPr>
      <w:b/>
      <w:sz w:val="24"/>
      <w:szCs w:val="32"/>
      <w:lang w:val="es-ES"/>
    </w:rPr>
  </w:style>
  <w:style w:type="character" w:customStyle="1" w:styleId="Ttulo6Car">
    <w:name w:val="Título 6 Car"/>
    <w:link w:val="Ttulo6"/>
    <w:uiPriority w:val="9"/>
    <w:rsid w:val="008965AB"/>
    <w:rPr>
      <w:b/>
      <w:bCs/>
      <w:sz w:val="24"/>
      <w:szCs w:val="24"/>
      <w:lang w:val="es-ES"/>
    </w:rPr>
  </w:style>
  <w:style w:type="character" w:styleId="Hipervnculo">
    <w:name w:val="Hyperlink"/>
    <w:basedOn w:val="Fuentedeprrafopredeter"/>
    <w:uiPriority w:val="99"/>
    <w:unhideWhenUsed/>
    <w:rsid w:val="008965AB"/>
    <w:rPr>
      <w:color w:val="0000FF" w:themeColor="hyperlink"/>
      <w:u w:val="single"/>
    </w:rPr>
  </w:style>
  <w:style w:type="paragraph" w:customStyle="1" w:styleId="Pregunta">
    <w:name w:val="Pregunta"/>
    <w:basedOn w:val="Normal"/>
    <w:link w:val="PreguntaCar"/>
    <w:qFormat/>
    <w:rsid w:val="008965AB"/>
    <w:rPr>
      <w:b/>
    </w:rPr>
  </w:style>
  <w:style w:type="character" w:customStyle="1" w:styleId="PreguntaCar">
    <w:name w:val="Pregunta Car"/>
    <w:basedOn w:val="SubttuloCar"/>
    <w:link w:val="Pregunta"/>
    <w:rsid w:val="008965AB"/>
    <w:rPr>
      <w:rFonts w:eastAsia="Montserrat" w:cs="Montserrat"/>
      <w:b/>
      <w:bCs w:val="0"/>
      <w:sz w:val="24"/>
      <w:szCs w:val="24"/>
      <w:lang w:val="es-ES"/>
    </w:rPr>
  </w:style>
  <w:style w:type="numbering" w:customStyle="1" w:styleId="Listaactual1">
    <w:name w:val="Lista actual1"/>
    <w:uiPriority w:val="99"/>
    <w:rsid w:val="008965AB"/>
    <w:pPr>
      <w:numPr>
        <w:numId w:val="13"/>
      </w:numPr>
    </w:pPr>
  </w:style>
  <w:style w:type="numbering" w:customStyle="1" w:styleId="Listaactual2">
    <w:name w:val="Lista actual2"/>
    <w:uiPriority w:val="99"/>
    <w:rsid w:val="008965AB"/>
    <w:pPr>
      <w:numPr>
        <w:numId w:val="14"/>
      </w:numPr>
    </w:pPr>
  </w:style>
  <w:style w:type="numbering" w:customStyle="1" w:styleId="Listaactual3">
    <w:name w:val="Lista actual3"/>
    <w:uiPriority w:val="99"/>
    <w:rsid w:val="008965AB"/>
    <w:pPr>
      <w:numPr>
        <w:numId w:val="15"/>
      </w:numPr>
    </w:pPr>
  </w:style>
  <w:style w:type="numbering" w:customStyle="1" w:styleId="Listaactual4">
    <w:name w:val="Lista actual4"/>
    <w:uiPriority w:val="99"/>
    <w:rsid w:val="008965AB"/>
    <w:pPr>
      <w:numPr>
        <w:numId w:val="16"/>
      </w:numPr>
    </w:pPr>
  </w:style>
  <w:style w:type="numbering" w:customStyle="1" w:styleId="Listaactual5">
    <w:name w:val="Lista actual5"/>
    <w:uiPriority w:val="99"/>
    <w:rsid w:val="008965AB"/>
    <w:pPr>
      <w:numPr>
        <w:numId w:val="17"/>
      </w:numPr>
    </w:pPr>
  </w:style>
  <w:style w:type="numbering" w:customStyle="1" w:styleId="Listaactual6">
    <w:name w:val="Lista actual6"/>
    <w:uiPriority w:val="99"/>
    <w:rsid w:val="008965AB"/>
    <w:pPr>
      <w:numPr>
        <w:numId w:val="18"/>
      </w:numPr>
    </w:pPr>
  </w:style>
  <w:style w:type="numbering" w:customStyle="1" w:styleId="Listaactual7">
    <w:name w:val="Lista actual7"/>
    <w:uiPriority w:val="99"/>
    <w:rsid w:val="008965AB"/>
    <w:pPr>
      <w:numPr>
        <w:numId w:val="19"/>
      </w:numPr>
    </w:pPr>
  </w:style>
  <w:style w:type="numbering" w:customStyle="1" w:styleId="Listaactual8">
    <w:name w:val="Lista actual8"/>
    <w:uiPriority w:val="99"/>
    <w:rsid w:val="008965AB"/>
    <w:pPr>
      <w:numPr>
        <w:numId w:val="20"/>
      </w:numPr>
    </w:pPr>
  </w:style>
  <w:style w:type="numbering" w:customStyle="1" w:styleId="Listaactual9">
    <w:name w:val="Lista actual9"/>
    <w:uiPriority w:val="99"/>
    <w:rsid w:val="008965AB"/>
    <w:pPr>
      <w:numPr>
        <w:numId w:val="21"/>
      </w:numPr>
    </w:pPr>
  </w:style>
  <w:style w:type="numbering" w:customStyle="1" w:styleId="Listaactual10">
    <w:name w:val="Lista actual10"/>
    <w:uiPriority w:val="99"/>
    <w:rsid w:val="008965AB"/>
    <w:pPr>
      <w:numPr>
        <w:numId w:val="22"/>
      </w:numPr>
    </w:pPr>
  </w:style>
  <w:style w:type="numbering" w:customStyle="1" w:styleId="Listaactual11">
    <w:name w:val="Lista actual11"/>
    <w:uiPriority w:val="99"/>
    <w:rsid w:val="008965AB"/>
    <w:pPr>
      <w:numPr>
        <w:numId w:val="23"/>
      </w:numPr>
    </w:pPr>
  </w:style>
  <w:style w:type="numbering" w:customStyle="1" w:styleId="Listaactual12">
    <w:name w:val="Lista actual12"/>
    <w:uiPriority w:val="99"/>
    <w:rsid w:val="008965AB"/>
    <w:pPr>
      <w:numPr>
        <w:numId w:val="24"/>
      </w:numPr>
    </w:pPr>
  </w:style>
  <w:style w:type="numbering" w:customStyle="1" w:styleId="Listaactual13">
    <w:name w:val="Lista actual13"/>
    <w:uiPriority w:val="99"/>
    <w:rsid w:val="008965AB"/>
    <w:pPr>
      <w:numPr>
        <w:numId w:val="25"/>
      </w:numPr>
    </w:pPr>
  </w:style>
  <w:style w:type="numbering" w:customStyle="1" w:styleId="Listaactual14">
    <w:name w:val="Lista actual14"/>
    <w:uiPriority w:val="99"/>
    <w:rsid w:val="008965AB"/>
    <w:pPr>
      <w:numPr>
        <w:numId w:val="26"/>
      </w:numPr>
    </w:pPr>
  </w:style>
  <w:style w:type="numbering" w:customStyle="1" w:styleId="Listaactual15">
    <w:name w:val="Lista actual15"/>
    <w:uiPriority w:val="99"/>
    <w:rsid w:val="008965AB"/>
    <w:pPr>
      <w:numPr>
        <w:numId w:val="27"/>
      </w:numPr>
    </w:pPr>
  </w:style>
  <w:style w:type="numbering" w:customStyle="1" w:styleId="Listaactual16">
    <w:name w:val="Lista actual16"/>
    <w:uiPriority w:val="99"/>
    <w:rsid w:val="008965AB"/>
    <w:pPr>
      <w:numPr>
        <w:numId w:val="28"/>
      </w:numPr>
    </w:pPr>
  </w:style>
  <w:style w:type="numbering" w:customStyle="1" w:styleId="Listaactual17">
    <w:name w:val="Lista actual17"/>
    <w:uiPriority w:val="99"/>
    <w:rsid w:val="008965AB"/>
    <w:pPr>
      <w:numPr>
        <w:numId w:val="29"/>
      </w:numPr>
    </w:pPr>
  </w:style>
  <w:style w:type="numbering" w:customStyle="1" w:styleId="Listaactual18">
    <w:name w:val="Lista actual18"/>
    <w:uiPriority w:val="99"/>
    <w:rsid w:val="008965AB"/>
    <w:pPr>
      <w:numPr>
        <w:numId w:val="30"/>
      </w:numPr>
    </w:pPr>
  </w:style>
  <w:style w:type="numbering" w:customStyle="1" w:styleId="Listaactual19">
    <w:name w:val="Lista actual19"/>
    <w:uiPriority w:val="99"/>
    <w:rsid w:val="008965AB"/>
    <w:pPr>
      <w:numPr>
        <w:numId w:val="32"/>
      </w:numPr>
    </w:pPr>
  </w:style>
  <w:style w:type="numbering" w:customStyle="1" w:styleId="Listaactual20">
    <w:name w:val="Lista actual20"/>
    <w:uiPriority w:val="99"/>
    <w:rsid w:val="008965AB"/>
    <w:pPr>
      <w:numPr>
        <w:numId w:val="33"/>
      </w:numPr>
    </w:pPr>
  </w:style>
  <w:style w:type="numbering" w:customStyle="1" w:styleId="Listaactual21">
    <w:name w:val="Lista actual21"/>
    <w:uiPriority w:val="99"/>
    <w:rsid w:val="008965AB"/>
    <w:pPr>
      <w:numPr>
        <w:numId w:val="34"/>
      </w:numPr>
    </w:pPr>
  </w:style>
  <w:style w:type="numbering" w:customStyle="1" w:styleId="Listaactual22">
    <w:name w:val="Lista actual22"/>
    <w:uiPriority w:val="99"/>
    <w:rsid w:val="008965AB"/>
    <w:pPr>
      <w:numPr>
        <w:numId w:val="35"/>
      </w:numPr>
    </w:pPr>
  </w:style>
  <w:style w:type="numbering" w:customStyle="1" w:styleId="Listaactual23">
    <w:name w:val="Lista actual23"/>
    <w:uiPriority w:val="99"/>
    <w:rsid w:val="008965AB"/>
    <w:pPr>
      <w:numPr>
        <w:numId w:val="36"/>
      </w:numPr>
    </w:pPr>
  </w:style>
  <w:style w:type="numbering" w:customStyle="1" w:styleId="Listaactual24">
    <w:name w:val="Lista actual24"/>
    <w:uiPriority w:val="99"/>
    <w:rsid w:val="008965AB"/>
    <w:pPr>
      <w:numPr>
        <w:numId w:val="37"/>
      </w:numPr>
    </w:pPr>
  </w:style>
  <w:style w:type="numbering" w:customStyle="1" w:styleId="Listaactual25">
    <w:name w:val="Lista actual25"/>
    <w:uiPriority w:val="99"/>
    <w:rsid w:val="008965AB"/>
    <w:pPr>
      <w:numPr>
        <w:numId w:val="38"/>
      </w:numPr>
    </w:pPr>
  </w:style>
  <w:style w:type="character" w:styleId="Nmerodepgina">
    <w:name w:val="page number"/>
    <w:basedOn w:val="Fuentedeprrafopredeter"/>
    <w:uiPriority w:val="99"/>
    <w:semiHidden/>
    <w:unhideWhenUsed/>
    <w:rsid w:val="008965AB"/>
  </w:style>
  <w:style w:type="numbering" w:customStyle="1" w:styleId="Listaactual26">
    <w:name w:val="Lista actual26"/>
    <w:uiPriority w:val="99"/>
    <w:rsid w:val="008965AB"/>
    <w:pPr>
      <w:numPr>
        <w:numId w:val="39"/>
      </w:numPr>
    </w:pPr>
  </w:style>
  <w:style w:type="numbering" w:customStyle="1" w:styleId="Listaactual27">
    <w:name w:val="Lista actual27"/>
    <w:uiPriority w:val="99"/>
    <w:rsid w:val="008965AB"/>
    <w:pPr>
      <w:numPr>
        <w:numId w:val="40"/>
      </w:numPr>
    </w:pPr>
  </w:style>
  <w:style w:type="numbering" w:customStyle="1" w:styleId="Listaactual28">
    <w:name w:val="Lista actual28"/>
    <w:uiPriority w:val="99"/>
    <w:rsid w:val="008965AB"/>
    <w:pPr>
      <w:numPr>
        <w:numId w:val="41"/>
      </w:numPr>
    </w:pPr>
  </w:style>
  <w:style w:type="paragraph" w:styleId="TDC3">
    <w:name w:val="toc 3"/>
    <w:basedOn w:val="Normal"/>
    <w:next w:val="Normal"/>
    <w:autoRedefine/>
    <w:uiPriority w:val="39"/>
    <w:unhideWhenUsed/>
    <w:rsid w:val="008965AB"/>
    <w:pPr>
      <w:spacing w:after="100"/>
      <w:ind w:left="480"/>
    </w:pPr>
  </w:style>
  <w:style w:type="character" w:customStyle="1" w:styleId="PrrafodelistaCar">
    <w:name w:val="Párrafo de lista Car"/>
    <w:link w:val="Prrafodelista"/>
    <w:uiPriority w:val="34"/>
    <w:locked/>
    <w:rsid w:val="008965AB"/>
    <w:rPr>
      <w:rFonts w:eastAsia="Montserrat" w:cs="Montserrat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olaVerde\AppData\Roaming\Microsoft\Templates\EstilosEpigram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4FFB49C9750C745B4D16EB5B1DEAFB4" ma:contentTypeVersion="14" ma:contentTypeDescription="Crear nuevo documento." ma:contentTypeScope="" ma:versionID="86127f7f445a2b8bc6cbb9a6fd9d2f0f">
  <xsd:schema xmlns:xsd="http://www.w3.org/2001/XMLSchema" xmlns:xs="http://www.w3.org/2001/XMLSchema" xmlns:p="http://schemas.microsoft.com/office/2006/metadata/properties" xmlns:ns2="a182b01a-8df0-404e-8128-7ec41abd708e" xmlns:ns3="0ca39bbb-ac12-41d8-aea4-8a4a22d90cb8" targetNamespace="http://schemas.microsoft.com/office/2006/metadata/properties" ma:root="true" ma:fieldsID="90e9bdb3c7fe31a97bb571341001e582" ns2:_="" ns3:_="">
    <xsd:import namespace="a182b01a-8df0-404e-8128-7ec41abd708e"/>
    <xsd:import namespace="0ca39bbb-ac12-41d8-aea4-8a4a22d90c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2b01a-8df0-404e-8128-7ec41abd70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5691666b-d3b2-4b10-828f-5e7f34bfbc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a39bbb-ac12-41d8-aea4-8a4a22d90cb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601d1166-1487-470c-9ccd-f339e640a6a6}" ma:internalName="TaxCatchAll" ma:showField="CatchAllData" ma:web="0ca39bbb-ac12-41d8-aea4-8a4a22d90c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82b01a-8df0-404e-8128-7ec41abd708e">
      <Terms xmlns="http://schemas.microsoft.com/office/infopath/2007/PartnerControls"/>
    </lcf76f155ced4ddcb4097134ff3c332f>
    <TaxCatchAll xmlns="0ca39bbb-ac12-41d8-aea4-8a4a22d90cb8" xsi:nil="true"/>
  </documentManagement>
</p:properties>
</file>

<file path=customXml/itemProps1.xml><?xml version="1.0" encoding="utf-8"?>
<ds:datastoreItem xmlns:ds="http://schemas.openxmlformats.org/officeDocument/2006/customXml" ds:itemID="{19A5EB29-CD3F-44E5-9220-40D517CC0A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82b01a-8df0-404e-8128-7ec41abd708e"/>
    <ds:schemaRef ds:uri="0ca39bbb-ac12-41d8-aea4-8a4a22d90c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65EE7C1-A782-44F5-847A-35316DAB96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076898-DD90-461B-9745-BFF4F9A566BF}">
  <ds:schemaRefs>
    <ds:schemaRef ds:uri="http://schemas.microsoft.com/office/2006/metadata/properties"/>
    <ds:schemaRef ds:uri="http://schemas.microsoft.com/office/infopath/2007/PartnerControls"/>
    <ds:schemaRef ds:uri="a182b01a-8df0-404e-8128-7ec41abd708e"/>
    <ds:schemaRef ds:uri="0ca39bbb-ac12-41d8-aea4-8a4a22d90c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EstilosEpigram.dotx</Template>
  <TotalTime>28</TotalTime>
  <Pages>3</Pages>
  <Words>310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2016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Julián</dc:creator>
  <cp:keywords/>
  <cp:lastModifiedBy>Julián Rojas</cp:lastModifiedBy>
  <cp:revision>20</cp:revision>
  <dcterms:created xsi:type="dcterms:W3CDTF">2013-12-23T23:15:00Z</dcterms:created>
  <dcterms:modified xsi:type="dcterms:W3CDTF">2026-06-03T21:38:00Z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0x01010014FFB49C9750C745B4D16EB5B1DEAFB4</vt:lpwstr>
  </property>
  <property fmtid="{D5CDD505-2E9C-101B-9397-08002B2CF9AE}" pid="3" name="MediaServiceImageTags">
    <vt:lpwstr/>
  </property>
</Properties>
</file>